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F72ED6" w14:textId="77777777" w:rsidR="00BF7F06" w:rsidRPr="004B25B5" w:rsidRDefault="00F17A67" w:rsidP="009E4AB7">
      <w:pPr>
        <w:rPr>
          <w:rFonts w:ascii="Calibri" w:hAnsi="Calibri" w:cs="Calibri"/>
          <w:b/>
          <w:bCs/>
          <w:sz w:val="26"/>
          <w:szCs w:val="26"/>
        </w:rPr>
      </w:pPr>
      <w:r>
        <w:rPr>
          <w:rFonts w:ascii="Calibri" w:hAnsi="Calibri" w:cs="Calibri"/>
          <w:b/>
          <w:bCs/>
          <w:sz w:val="26"/>
          <w:szCs w:val="26"/>
        </w:rPr>
        <w:t>Cinderella Stories</w:t>
      </w:r>
    </w:p>
    <w:p w14:paraId="64CC9956" w14:textId="025518A9" w:rsidR="007A6325" w:rsidRPr="004B25B5" w:rsidRDefault="00B11BEC" w:rsidP="009E4AB7">
      <w:pPr>
        <w:rPr>
          <w:rFonts w:ascii="Calibri" w:hAnsi="Calibri" w:cs="Calibri"/>
          <w:b/>
          <w:bCs/>
          <w:sz w:val="26"/>
          <w:szCs w:val="26"/>
        </w:rPr>
      </w:pPr>
      <w:r>
        <w:rPr>
          <w:rFonts w:ascii="Calibri" w:hAnsi="Calibri" w:cs="Calibri"/>
          <w:b/>
          <w:bCs/>
          <w:sz w:val="26"/>
          <w:szCs w:val="26"/>
        </w:rPr>
        <w:t xml:space="preserve">More Courage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5</w:t>
      </w:r>
      <w:r w:rsidR="00F17A67">
        <w:rPr>
          <w:rFonts w:ascii="Calibri" w:hAnsi="Calibri" w:cs="Calibri"/>
          <w:b/>
          <w:bCs/>
          <w:sz w:val="26"/>
          <w:szCs w:val="26"/>
        </w:rPr>
        <w:t xml:space="preserve"> of </w:t>
      </w:r>
      <w:r>
        <w:rPr>
          <w:rFonts w:ascii="Calibri" w:hAnsi="Calibri" w:cs="Calibri"/>
          <w:b/>
          <w:bCs/>
          <w:sz w:val="26"/>
          <w:szCs w:val="26"/>
        </w:rPr>
        <w:t>6</w:t>
      </w:r>
      <w:r w:rsidR="00C01D01">
        <w:rPr>
          <w:rFonts w:ascii="Calibri" w:hAnsi="Calibri" w:cs="Calibri"/>
          <w:b/>
          <w:bCs/>
          <w:sz w:val="26"/>
          <w:szCs w:val="26"/>
        </w:rPr>
        <w:t>)</w:t>
      </w:r>
    </w:p>
    <w:p w14:paraId="18237108" w14:textId="70B50170" w:rsidR="007A6325" w:rsidRPr="004B25B5" w:rsidRDefault="00B11BEC" w:rsidP="009E4AB7">
      <w:pPr>
        <w:rPr>
          <w:rFonts w:ascii="Calibri" w:hAnsi="Calibri" w:cs="Calibri"/>
          <w:b/>
          <w:bCs/>
          <w:sz w:val="26"/>
          <w:szCs w:val="26"/>
        </w:rPr>
      </w:pPr>
      <w:r>
        <w:rPr>
          <w:rFonts w:ascii="Calibri" w:hAnsi="Calibri" w:cs="Calibri"/>
          <w:b/>
          <w:bCs/>
          <w:sz w:val="26"/>
          <w:szCs w:val="26"/>
        </w:rPr>
        <w:t>Daniel 6:1-28</w:t>
      </w:r>
    </w:p>
    <w:p w14:paraId="22B3EBE4"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6B6D5534" w14:textId="77777777" w:rsidR="009E4AB7" w:rsidRPr="004B25B5" w:rsidRDefault="009E4AB7" w:rsidP="009E4AB7">
      <w:pPr>
        <w:rPr>
          <w:rFonts w:ascii="Calibri" w:hAnsi="Calibri" w:cs="Calibri"/>
          <w:b/>
          <w:bCs/>
          <w:sz w:val="26"/>
          <w:szCs w:val="26"/>
        </w:rPr>
      </w:pPr>
    </w:p>
    <w:p w14:paraId="6066EF97" w14:textId="6A98D3B8" w:rsidR="00B11BEC" w:rsidRPr="00B11BEC" w:rsidRDefault="00423ED8" w:rsidP="00B11BEC">
      <w:pPr>
        <w:spacing w:line="276" w:lineRule="auto"/>
        <w:rPr>
          <w:rFonts w:ascii="Calibri" w:hAnsi="Calibri"/>
        </w:rPr>
      </w:pPr>
      <w:r>
        <w:rPr>
          <w:rFonts w:ascii="Calibri" w:hAnsi="Calibri"/>
        </w:rPr>
        <w:t>W</w:t>
      </w:r>
      <w:r w:rsidR="00B11BEC" w:rsidRPr="00B11BEC">
        <w:rPr>
          <w:rFonts w:ascii="Calibri" w:hAnsi="Calibri"/>
        </w:rPr>
        <w:t xml:space="preserve">e all need a little more courage. We need some courage to do what is hard, to do what is right, what is good. We need courage to raise godly kids. We need courage to make the hard calls and not cut the corners. We need courage to stand out in a culture that is hostile towards a lot of Christian ideas. We all need more courage. </w:t>
      </w:r>
    </w:p>
    <w:p w14:paraId="680268AB" w14:textId="77777777" w:rsidR="00B11BEC" w:rsidRPr="00B11BEC" w:rsidRDefault="00B11BEC" w:rsidP="00B11BEC">
      <w:pPr>
        <w:spacing w:line="276" w:lineRule="auto"/>
        <w:rPr>
          <w:rFonts w:ascii="Calibri" w:hAnsi="Calibri"/>
        </w:rPr>
      </w:pPr>
    </w:p>
    <w:p w14:paraId="3F7648C7" w14:textId="733ED769" w:rsidR="00B11BEC" w:rsidRPr="00B11BEC" w:rsidRDefault="00B11BEC" w:rsidP="00B11BEC">
      <w:pPr>
        <w:spacing w:line="276" w:lineRule="auto"/>
        <w:rPr>
          <w:rFonts w:ascii="Calibri" w:hAnsi="Calibri"/>
        </w:rPr>
      </w:pPr>
      <w:r w:rsidRPr="00B11BEC">
        <w:rPr>
          <w:rFonts w:ascii="Calibri" w:hAnsi="Calibri"/>
        </w:rPr>
        <w:t xml:space="preserve">I want to talk to you about how we can </w:t>
      </w:r>
      <w:r w:rsidR="00423ED8">
        <w:rPr>
          <w:rFonts w:ascii="Calibri" w:hAnsi="Calibri"/>
        </w:rPr>
        <w:t>build</w:t>
      </w:r>
      <w:r w:rsidRPr="00B11BEC">
        <w:rPr>
          <w:rFonts w:ascii="Calibri" w:hAnsi="Calibri"/>
        </w:rPr>
        <w:t xml:space="preserve"> more of God's courage in our lives. We've been in this series over the last few weeks called “Cinderella Stories.” We've been talking about the underdogs of the Bible – the people that everybody counted out, the ones that everybody had overlooked or forgotten about. </w:t>
      </w:r>
    </w:p>
    <w:p w14:paraId="37D2E045" w14:textId="77777777" w:rsidR="00B11BEC" w:rsidRPr="00B11BEC" w:rsidRDefault="00B11BEC" w:rsidP="00B11BEC">
      <w:pPr>
        <w:spacing w:line="276" w:lineRule="auto"/>
        <w:rPr>
          <w:rFonts w:ascii="Calibri" w:hAnsi="Calibri"/>
        </w:rPr>
      </w:pPr>
    </w:p>
    <w:p w14:paraId="2FF29913" w14:textId="77777777" w:rsidR="00B11BEC" w:rsidRPr="00B11BEC" w:rsidRDefault="00B11BEC" w:rsidP="00B11BEC">
      <w:pPr>
        <w:spacing w:line="276" w:lineRule="auto"/>
        <w:rPr>
          <w:rFonts w:ascii="Calibri" w:hAnsi="Calibri"/>
        </w:rPr>
      </w:pPr>
      <w:r w:rsidRPr="00B11BEC">
        <w:rPr>
          <w:rFonts w:ascii="Calibri" w:hAnsi="Calibri"/>
        </w:rPr>
        <w:t xml:space="preserve">We talked about Ezra last week. Ezra was the priest that led a great revival amongst the people of God because they had turned their hearts to the Canaanite gods and had begun to intermarry with </w:t>
      </w:r>
      <w:proofErr w:type="gramStart"/>
      <w:r w:rsidRPr="00B11BEC">
        <w:rPr>
          <w:rFonts w:ascii="Calibri" w:hAnsi="Calibri"/>
        </w:rPr>
        <w:t>all of</w:t>
      </w:r>
      <w:proofErr w:type="gramEnd"/>
      <w:r w:rsidRPr="00B11BEC">
        <w:rPr>
          <w:rFonts w:ascii="Calibri" w:hAnsi="Calibri"/>
        </w:rPr>
        <w:t xml:space="preserve"> the Canaanite people. </w:t>
      </w:r>
    </w:p>
    <w:p w14:paraId="08E737DC" w14:textId="77777777" w:rsidR="00B11BEC" w:rsidRPr="00B11BEC" w:rsidRDefault="00B11BEC" w:rsidP="00B11BEC">
      <w:pPr>
        <w:spacing w:line="276" w:lineRule="auto"/>
        <w:rPr>
          <w:rFonts w:ascii="Calibri" w:hAnsi="Calibri"/>
        </w:rPr>
      </w:pPr>
    </w:p>
    <w:p w14:paraId="2956B11D" w14:textId="77777777" w:rsidR="00B11BEC" w:rsidRPr="00B11BEC" w:rsidRDefault="00B11BEC" w:rsidP="00B11BEC">
      <w:pPr>
        <w:spacing w:line="276" w:lineRule="auto"/>
        <w:rPr>
          <w:rFonts w:ascii="Calibri" w:hAnsi="Calibri"/>
        </w:rPr>
      </w:pPr>
      <w:r w:rsidRPr="00B11BEC">
        <w:rPr>
          <w:rFonts w:ascii="Calibri" w:hAnsi="Calibri"/>
        </w:rPr>
        <w:t xml:space="preserve">We talked about Elijah, how he took on 850 false prophets on Mount Carmel by himself. He was outnumbered. </w:t>
      </w:r>
    </w:p>
    <w:p w14:paraId="7DD5763B" w14:textId="77777777" w:rsidR="00B11BEC" w:rsidRPr="00B11BEC" w:rsidRDefault="00B11BEC" w:rsidP="00B11BEC">
      <w:pPr>
        <w:spacing w:line="276" w:lineRule="auto"/>
        <w:rPr>
          <w:rFonts w:ascii="Calibri" w:hAnsi="Calibri"/>
        </w:rPr>
      </w:pPr>
    </w:p>
    <w:p w14:paraId="0125A754" w14:textId="77777777" w:rsidR="00B11BEC" w:rsidRPr="00B11BEC" w:rsidRDefault="00B11BEC" w:rsidP="00B11BEC">
      <w:pPr>
        <w:spacing w:line="276" w:lineRule="auto"/>
        <w:rPr>
          <w:rFonts w:ascii="Calibri" w:hAnsi="Calibri"/>
        </w:rPr>
      </w:pPr>
      <w:r w:rsidRPr="00B11BEC">
        <w:rPr>
          <w:rFonts w:ascii="Calibri" w:hAnsi="Calibri"/>
        </w:rPr>
        <w:t xml:space="preserve">We talked about the spies in Canaan in Numbers 13, about how they went and said, “We cannot take the land that God has promised us because we're too small.” </w:t>
      </w:r>
    </w:p>
    <w:p w14:paraId="1C90F897" w14:textId="77777777" w:rsidR="00B11BEC" w:rsidRPr="00B11BEC" w:rsidRDefault="00B11BEC" w:rsidP="00B11BEC">
      <w:pPr>
        <w:spacing w:line="276" w:lineRule="auto"/>
        <w:rPr>
          <w:rFonts w:ascii="Calibri" w:hAnsi="Calibri"/>
        </w:rPr>
      </w:pPr>
    </w:p>
    <w:p w14:paraId="009D7FBE" w14:textId="77777777" w:rsidR="00B11BEC" w:rsidRPr="00B11BEC" w:rsidRDefault="00B11BEC" w:rsidP="00B11BEC">
      <w:pPr>
        <w:spacing w:line="276" w:lineRule="auto"/>
        <w:rPr>
          <w:rFonts w:ascii="Calibri" w:hAnsi="Calibri"/>
        </w:rPr>
      </w:pPr>
      <w:r w:rsidRPr="00B11BEC">
        <w:rPr>
          <w:rFonts w:ascii="Calibri" w:hAnsi="Calibri"/>
        </w:rPr>
        <w:t>We talked about the widow's son that was dead, but Jesus raised him.</w:t>
      </w:r>
    </w:p>
    <w:p w14:paraId="353A548F" w14:textId="77777777" w:rsidR="00B11BEC" w:rsidRPr="00B11BEC" w:rsidRDefault="00B11BEC" w:rsidP="00B11BEC">
      <w:pPr>
        <w:spacing w:line="276" w:lineRule="auto"/>
        <w:rPr>
          <w:rFonts w:ascii="Calibri" w:hAnsi="Calibri"/>
        </w:rPr>
      </w:pPr>
    </w:p>
    <w:p w14:paraId="19CABA72" w14:textId="1EF23296" w:rsidR="00B11BEC" w:rsidRPr="00B11BEC" w:rsidRDefault="00B11BEC" w:rsidP="00B11BEC">
      <w:pPr>
        <w:spacing w:line="276" w:lineRule="auto"/>
        <w:rPr>
          <w:rFonts w:ascii="Calibri" w:hAnsi="Calibri"/>
        </w:rPr>
      </w:pPr>
      <w:r w:rsidRPr="00B11BEC">
        <w:rPr>
          <w:rFonts w:ascii="Calibri" w:hAnsi="Calibri"/>
        </w:rPr>
        <w:t xml:space="preserve">Today we're talking about one of the most loved and the most cherished stories in the Old Testament, </w:t>
      </w:r>
      <w:proofErr w:type="gramStart"/>
      <w:r w:rsidRPr="00B11BEC">
        <w:rPr>
          <w:rFonts w:ascii="Calibri" w:hAnsi="Calibri"/>
        </w:rPr>
        <w:t>Daniel</w:t>
      </w:r>
      <w:proofErr w:type="gramEnd"/>
      <w:r w:rsidRPr="00B11BEC">
        <w:rPr>
          <w:rFonts w:ascii="Calibri" w:hAnsi="Calibri"/>
        </w:rPr>
        <w:t xml:space="preserve"> and the lion’s den. I want you to open your Bible to Daniel 6. It might be a familiar passage to some of us. But God wants to say some things to us this morning about how we can be more courageous. </w:t>
      </w:r>
    </w:p>
    <w:p w14:paraId="115F6F80" w14:textId="77777777" w:rsidR="00B11BEC" w:rsidRPr="00B11BEC" w:rsidRDefault="00B11BEC" w:rsidP="00B11BEC">
      <w:pPr>
        <w:spacing w:line="276" w:lineRule="auto"/>
        <w:rPr>
          <w:rFonts w:ascii="Calibri" w:hAnsi="Calibri"/>
        </w:rPr>
      </w:pPr>
    </w:p>
    <w:p w14:paraId="15452AF0" w14:textId="3E298472" w:rsidR="00B11BEC" w:rsidRPr="00B11BEC" w:rsidRDefault="00B11BEC" w:rsidP="00B11BEC">
      <w:pPr>
        <w:spacing w:line="276" w:lineRule="auto"/>
        <w:rPr>
          <w:rFonts w:ascii="Calibri" w:hAnsi="Calibri"/>
        </w:rPr>
      </w:pPr>
      <w:r w:rsidRPr="00B11BEC">
        <w:rPr>
          <w:rFonts w:ascii="Calibri" w:hAnsi="Calibri"/>
        </w:rPr>
        <w:t xml:space="preserve">I believe one of the reasons that we have a lack of courage and a hypersensitivity to conformity is because we're listening to the wrong voices about how courage is derived. In fact, I did a Google search this week, just out of my own curiosity, to hear what others might say would increase the courage of another person's life. Here's some of the feedback I got from Google. </w:t>
      </w:r>
    </w:p>
    <w:p w14:paraId="198CFDD3" w14:textId="77777777" w:rsidR="00B11BEC" w:rsidRPr="00B11BEC" w:rsidRDefault="00B11BEC" w:rsidP="00B11BEC">
      <w:pPr>
        <w:spacing w:line="276" w:lineRule="auto"/>
        <w:rPr>
          <w:rFonts w:ascii="Calibri" w:hAnsi="Calibri"/>
        </w:rPr>
      </w:pPr>
    </w:p>
    <w:p w14:paraId="50F249D0" w14:textId="77777777" w:rsidR="00B11BEC" w:rsidRPr="00B11BEC" w:rsidRDefault="00B11BEC" w:rsidP="00B11BEC">
      <w:pPr>
        <w:spacing w:line="276" w:lineRule="auto"/>
        <w:rPr>
          <w:rFonts w:ascii="Calibri" w:hAnsi="Calibri"/>
        </w:rPr>
      </w:pPr>
      <w:r w:rsidRPr="00B11BEC">
        <w:rPr>
          <w:rFonts w:ascii="Calibri" w:hAnsi="Calibri"/>
        </w:rPr>
        <w:lastRenderedPageBreak/>
        <w:t xml:space="preserve">This is from </w:t>
      </w:r>
      <w:proofErr w:type="spellStart"/>
      <w:r w:rsidRPr="00B11BEC">
        <w:rPr>
          <w:rFonts w:ascii="Calibri" w:hAnsi="Calibri"/>
        </w:rPr>
        <w:t>wikiHow</w:t>
      </w:r>
      <w:proofErr w:type="spellEnd"/>
      <w:r w:rsidRPr="00B11BEC">
        <w:rPr>
          <w:rFonts w:ascii="Calibri" w:hAnsi="Calibri"/>
        </w:rPr>
        <w:t xml:space="preserve">. Their suggestion was “to gain more confidence, you should fake it until you make it.” If you could just put that fake smile on your face just a little longer, if you can just really act like you know what you're doing, it will all start to work out for you. </w:t>
      </w:r>
    </w:p>
    <w:p w14:paraId="7A06994F" w14:textId="77777777" w:rsidR="00B11BEC" w:rsidRPr="00B11BEC" w:rsidRDefault="00B11BEC" w:rsidP="00B11BEC">
      <w:pPr>
        <w:spacing w:line="276" w:lineRule="auto"/>
        <w:rPr>
          <w:rFonts w:ascii="Calibri" w:hAnsi="Calibri"/>
        </w:rPr>
      </w:pPr>
    </w:p>
    <w:p w14:paraId="6A34695A" w14:textId="77777777" w:rsidR="00B11BEC" w:rsidRPr="00B11BEC" w:rsidRDefault="00B11BEC" w:rsidP="00B11BEC">
      <w:pPr>
        <w:spacing w:line="276" w:lineRule="auto"/>
        <w:rPr>
          <w:rFonts w:ascii="Calibri" w:hAnsi="Calibri"/>
        </w:rPr>
      </w:pPr>
      <w:r w:rsidRPr="00B11BEC">
        <w:rPr>
          <w:rFonts w:ascii="Calibri" w:hAnsi="Calibri"/>
        </w:rPr>
        <w:t xml:space="preserve">Somebody else said, “To be more courageous, you should carry a special souvenir, memento, coin, photo, piece of clothing or jewelry, like granddad's old watch, or anything else that has a special meaning for you. You should carry it around and it will give you good juju.” It will help you to feel more confident in that crisis decision that you're trying to figure out, do I do this or that? </w:t>
      </w:r>
    </w:p>
    <w:p w14:paraId="77BA930F" w14:textId="77777777" w:rsidR="00B11BEC" w:rsidRPr="00B11BEC" w:rsidRDefault="00B11BEC" w:rsidP="00B11BEC">
      <w:pPr>
        <w:spacing w:line="276" w:lineRule="auto"/>
        <w:rPr>
          <w:rFonts w:ascii="Calibri" w:hAnsi="Calibri"/>
        </w:rPr>
      </w:pPr>
    </w:p>
    <w:p w14:paraId="4BA89FD5" w14:textId="77777777" w:rsidR="00B11BEC" w:rsidRPr="00B11BEC" w:rsidRDefault="00B11BEC" w:rsidP="00B11BEC">
      <w:pPr>
        <w:spacing w:line="276" w:lineRule="auto"/>
        <w:rPr>
          <w:rFonts w:ascii="Calibri" w:hAnsi="Calibri"/>
        </w:rPr>
      </w:pPr>
      <w:r w:rsidRPr="00B11BEC">
        <w:rPr>
          <w:rFonts w:ascii="Calibri" w:hAnsi="Calibri"/>
        </w:rPr>
        <w:t>Somebody else said, “Trust your gut.”</w:t>
      </w:r>
    </w:p>
    <w:p w14:paraId="1F08921C" w14:textId="77777777" w:rsidR="00B11BEC" w:rsidRPr="00B11BEC" w:rsidRDefault="00B11BEC" w:rsidP="00B11BEC">
      <w:pPr>
        <w:spacing w:line="276" w:lineRule="auto"/>
        <w:rPr>
          <w:rFonts w:ascii="Calibri" w:hAnsi="Calibri"/>
        </w:rPr>
      </w:pPr>
    </w:p>
    <w:p w14:paraId="26DA0CF2" w14:textId="77777777" w:rsidR="00B11BEC" w:rsidRPr="00B11BEC" w:rsidRDefault="00B11BEC" w:rsidP="00B11BEC">
      <w:pPr>
        <w:spacing w:line="276" w:lineRule="auto"/>
        <w:rPr>
          <w:rFonts w:ascii="Calibri" w:hAnsi="Calibri"/>
        </w:rPr>
      </w:pPr>
      <w:r w:rsidRPr="00B11BEC">
        <w:rPr>
          <w:rFonts w:ascii="Calibri" w:hAnsi="Calibri"/>
        </w:rPr>
        <w:t xml:space="preserve">Another person said that “we ought to use positive self-talk.” </w:t>
      </w:r>
    </w:p>
    <w:p w14:paraId="162F726A" w14:textId="77777777" w:rsidR="00B11BEC" w:rsidRPr="00B11BEC" w:rsidRDefault="00B11BEC" w:rsidP="00B11BEC">
      <w:pPr>
        <w:spacing w:line="276" w:lineRule="auto"/>
        <w:rPr>
          <w:rFonts w:ascii="Calibri" w:hAnsi="Calibri"/>
        </w:rPr>
      </w:pPr>
    </w:p>
    <w:p w14:paraId="3544FF76" w14:textId="30FEEE7E" w:rsidR="00B11BEC" w:rsidRPr="00B11BEC" w:rsidRDefault="00B11BEC" w:rsidP="00B11BEC">
      <w:pPr>
        <w:spacing w:line="276" w:lineRule="auto"/>
        <w:rPr>
          <w:rFonts w:ascii="Calibri" w:hAnsi="Calibri"/>
        </w:rPr>
      </w:pPr>
      <w:r w:rsidRPr="00B11BEC">
        <w:rPr>
          <w:rFonts w:ascii="Calibri" w:hAnsi="Calibri"/>
        </w:rPr>
        <w:t xml:space="preserve">All those things are nice. But I want us to see today that </w:t>
      </w:r>
      <w:r w:rsidR="00743197">
        <w:rPr>
          <w:rFonts w:ascii="Calibri" w:hAnsi="Calibri"/>
        </w:rPr>
        <w:t xml:space="preserve">real </w:t>
      </w:r>
      <w:r w:rsidRPr="00B11BEC">
        <w:rPr>
          <w:rFonts w:ascii="Calibri" w:hAnsi="Calibri"/>
        </w:rPr>
        <w:t xml:space="preserve">courage comes from God. Courage comes from the Lord, not from granddad's old watch, not from putting a fake smile on our face, not from telling ourselves things that are </w:t>
      </w:r>
      <w:proofErr w:type="gramStart"/>
      <w:r w:rsidRPr="00B11BEC">
        <w:rPr>
          <w:rFonts w:ascii="Calibri" w:hAnsi="Calibri"/>
        </w:rPr>
        <w:t>really not</w:t>
      </w:r>
      <w:proofErr w:type="gramEnd"/>
      <w:r w:rsidRPr="00B11BEC">
        <w:rPr>
          <w:rFonts w:ascii="Calibri" w:hAnsi="Calibri"/>
        </w:rPr>
        <w:t xml:space="preserve"> that true. </w:t>
      </w:r>
      <w:r w:rsidR="00743197">
        <w:rPr>
          <w:rFonts w:ascii="Calibri" w:hAnsi="Calibri"/>
        </w:rPr>
        <w:t>C</w:t>
      </w:r>
      <w:r w:rsidRPr="00B11BEC">
        <w:rPr>
          <w:rFonts w:ascii="Calibri" w:hAnsi="Calibri"/>
        </w:rPr>
        <w:t xml:space="preserve">ourage comes from God. God wants you to be a courageous woman. God wants you to be a courageous man. God wants you to be a courageous person. And courage comes from </w:t>
      </w:r>
      <w:r w:rsidR="00423ED8">
        <w:rPr>
          <w:rFonts w:ascii="Calibri" w:hAnsi="Calibri"/>
        </w:rPr>
        <w:t>Heaven above</w:t>
      </w:r>
      <w:r w:rsidRPr="00B11BEC">
        <w:rPr>
          <w:rFonts w:ascii="Calibri" w:hAnsi="Calibri"/>
        </w:rPr>
        <w:t xml:space="preserve">! </w:t>
      </w:r>
    </w:p>
    <w:p w14:paraId="33091920" w14:textId="77777777" w:rsidR="00B11BEC" w:rsidRPr="00B11BEC" w:rsidRDefault="00B11BEC" w:rsidP="00B11BEC">
      <w:pPr>
        <w:spacing w:line="276" w:lineRule="auto"/>
        <w:rPr>
          <w:rFonts w:ascii="Calibri" w:hAnsi="Calibri"/>
        </w:rPr>
      </w:pPr>
    </w:p>
    <w:p w14:paraId="7F15B07F" w14:textId="5FD119E6" w:rsidR="00B11BEC" w:rsidRPr="00B11BEC" w:rsidRDefault="00B11BEC" w:rsidP="00B11BEC">
      <w:pPr>
        <w:spacing w:line="276" w:lineRule="auto"/>
        <w:rPr>
          <w:rFonts w:ascii="Calibri" w:hAnsi="Calibri"/>
        </w:rPr>
      </w:pPr>
      <w:r w:rsidRPr="00B11BEC">
        <w:rPr>
          <w:rFonts w:ascii="Calibri" w:hAnsi="Calibri"/>
        </w:rPr>
        <w:t xml:space="preserve">How was Daniel so courageous? </w:t>
      </w:r>
      <w:r w:rsidR="00743197">
        <w:rPr>
          <w:rFonts w:ascii="Calibri" w:hAnsi="Calibri"/>
        </w:rPr>
        <w:t>He received it</w:t>
      </w:r>
      <w:r w:rsidRPr="00B11BEC">
        <w:rPr>
          <w:rFonts w:ascii="Calibri" w:hAnsi="Calibri"/>
        </w:rPr>
        <w:t xml:space="preserve"> from God. </w:t>
      </w:r>
    </w:p>
    <w:p w14:paraId="7E20EA19" w14:textId="77777777" w:rsidR="00B11BEC" w:rsidRPr="00B11BEC" w:rsidRDefault="00B11BEC" w:rsidP="00B11BEC">
      <w:pPr>
        <w:spacing w:line="276" w:lineRule="auto"/>
        <w:rPr>
          <w:rFonts w:ascii="Calibri" w:hAnsi="Calibri"/>
        </w:rPr>
      </w:pPr>
    </w:p>
    <w:p w14:paraId="4FC1CBEC" w14:textId="632FF28B" w:rsidR="00B11BEC" w:rsidRPr="00B11BEC" w:rsidRDefault="00B11BEC" w:rsidP="00B11BEC">
      <w:pPr>
        <w:spacing w:line="276" w:lineRule="auto"/>
        <w:rPr>
          <w:rFonts w:ascii="Calibri" w:hAnsi="Calibri"/>
        </w:rPr>
      </w:pPr>
      <w:r w:rsidRPr="00B11BEC">
        <w:rPr>
          <w:rFonts w:ascii="Calibri" w:hAnsi="Calibri"/>
        </w:rPr>
        <w:t xml:space="preserve">I want you to see four </w:t>
      </w:r>
      <w:r w:rsidRPr="00B11BEC">
        <w:rPr>
          <w:rFonts w:ascii="Calibri" w:hAnsi="Calibri"/>
          <w:i/>
          <w:iCs/>
        </w:rPr>
        <w:t>I</w:t>
      </w:r>
      <w:r w:rsidRPr="00B11BEC">
        <w:rPr>
          <w:rFonts w:ascii="Calibri" w:hAnsi="Calibri"/>
        </w:rPr>
        <w:t xml:space="preserve">’s of developing courage in your life. At times </w:t>
      </w:r>
      <w:r w:rsidR="00743197">
        <w:rPr>
          <w:rFonts w:ascii="Calibri" w:hAnsi="Calibri"/>
        </w:rPr>
        <w:t xml:space="preserve">we </w:t>
      </w:r>
      <w:r w:rsidRPr="00B11BEC">
        <w:rPr>
          <w:rFonts w:ascii="Calibri" w:hAnsi="Calibri"/>
        </w:rPr>
        <w:t xml:space="preserve">are </w:t>
      </w:r>
      <w:r w:rsidR="00743197">
        <w:rPr>
          <w:rFonts w:ascii="Calibri" w:hAnsi="Calibri"/>
        </w:rPr>
        <w:t xml:space="preserve">all </w:t>
      </w:r>
      <w:r w:rsidRPr="00B11BEC">
        <w:rPr>
          <w:rFonts w:ascii="Calibri" w:hAnsi="Calibri"/>
        </w:rPr>
        <w:t xml:space="preserve">underdogs. We need the courage of God to face </w:t>
      </w:r>
      <w:r w:rsidR="00743197">
        <w:rPr>
          <w:rFonts w:ascii="Calibri" w:hAnsi="Calibri"/>
        </w:rPr>
        <w:t>life</w:t>
      </w:r>
      <w:r w:rsidRPr="00B11BEC">
        <w:rPr>
          <w:rFonts w:ascii="Calibri" w:hAnsi="Calibri"/>
        </w:rPr>
        <w:t xml:space="preserve"> head on. </w:t>
      </w:r>
    </w:p>
    <w:p w14:paraId="58B90CE7" w14:textId="77777777" w:rsidR="00B11BEC" w:rsidRPr="00B11BEC" w:rsidRDefault="00B11BEC" w:rsidP="00B11BEC">
      <w:pPr>
        <w:spacing w:line="276" w:lineRule="auto"/>
        <w:rPr>
          <w:rFonts w:ascii="Calibri" w:hAnsi="Calibri"/>
        </w:rPr>
      </w:pPr>
    </w:p>
    <w:p w14:paraId="4E30D089" w14:textId="416B79FF" w:rsidR="00B11BEC" w:rsidRPr="00B11BEC" w:rsidRDefault="00401B67" w:rsidP="00B11BEC">
      <w:pPr>
        <w:spacing w:line="276" w:lineRule="auto"/>
        <w:rPr>
          <w:rFonts w:ascii="Calibri" w:hAnsi="Calibri"/>
        </w:rPr>
      </w:pPr>
      <w:r>
        <w:rPr>
          <w:rFonts w:ascii="Calibri" w:hAnsi="Calibri"/>
        </w:rPr>
        <w:t>T</w:t>
      </w:r>
      <w:r w:rsidR="00B11BEC" w:rsidRPr="00B11BEC">
        <w:rPr>
          <w:rFonts w:ascii="Calibri" w:hAnsi="Calibri"/>
        </w:rPr>
        <w:t xml:space="preserve">o set the stage, Daniel is an Israelite. He's a Jewish boy. He was taken from his homeland in Jerusalem when King Nebuchadnezzar decimated the city of Jerusalem. 597 B.C. He took the best and the brightest of all the Jews back to Babylon. In Daniel 1, Daniel and his friends are </w:t>
      </w:r>
      <w:proofErr w:type="gramStart"/>
      <w:r w:rsidR="00B11BEC" w:rsidRPr="00B11BEC">
        <w:rPr>
          <w:rFonts w:ascii="Calibri" w:hAnsi="Calibri"/>
        </w:rPr>
        <w:t>teenagers</w:t>
      </w:r>
      <w:proofErr w:type="gramEnd"/>
      <w:r w:rsidR="00B11BEC" w:rsidRPr="00B11BEC">
        <w:rPr>
          <w:rFonts w:ascii="Calibri" w:hAnsi="Calibri"/>
        </w:rPr>
        <w:t xml:space="preserve"> and they refuse to eat of the king’s food and wine. They were gluten free. They ate vegetables and drank water. They were vegan. The king noticed a significant difference in the lives of these boys.</w:t>
      </w:r>
    </w:p>
    <w:p w14:paraId="41BCF0B6" w14:textId="77777777" w:rsidR="00B11BEC" w:rsidRPr="00B11BEC" w:rsidRDefault="00B11BEC" w:rsidP="00B11BEC">
      <w:pPr>
        <w:spacing w:line="276" w:lineRule="auto"/>
        <w:rPr>
          <w:rFonts w:ascii="Calibri" w:hAnsi="Calibri"/>
        </w:rPr>
      </w:pPr>
    </w:p>
    <w:p w14:paraId="086B40E6" w14:textId="77777777" w:rsidR="00B11BEC" w:rsidRPr="00B11BEC" w:rsidRDefault="00B11BEC" w:rsidP="00B11BEC">
      <w:pPr>
        <w:spacing w:line="276" w:lineRule="auto"/>
        <w:rPr>
          <w:rFonts w:ascii="Calibri" w:hAnsi="Calibri"/>
        </w:rPr>
      </w:pPr>
      <w:proofErr w:type="gramStart"/>
      <w:r w:rsidRPr="00B11BEC">
        <w:rPr>
          <w:rFonts w:ascii="Calibri" w:hAnsi="Calibri"/>
        </w:rPr>
        <w:t>So</w:t>
      </w:r>
      <w:proofErr w:type="gramEnd"/>
      <w:r w:rsidRPr="00B11BEC">
        <w:rPr>
          <w:rFonts w:ascii="Calibri" w:hAnsi="Calibri"/>
        </w:rPr>
        <w:t xml:space="preserve"> we see that Daniel, as a teenager, has integrity. </w:t>
      </w:r>
      <w:proofErr w:type="gramStart"/>
      <w:r w:rsidRPr="00B11BEC">
        <w:rPr>
          <w:rFonts w:ascii="Calibri" w:hAnsi="Calibri"/>
        </w:rPr>
        <w:t>Young people,</w:t>
      </w:r>
      <w:proofErr w:type="gramEnd"/>
      <w:r w:rsidRPr="00B11BEC">
        <w:rPr>
          <w:rFonts w:ascii="Calibri" w:hAnsi="Calibri"/>
        </w:rPr>
        <w:t xml:space="preserve"> don't believe that you have to be old to be courageous. You can be young and be courageous. This is going to set the course of Daniel's life. Because Daniel is a man of </w:t>
      </w:r>
      <w:proofErr w:type="gramStart"/>
      <w:r w:rsidRPr="00B11BEC">
        <w:rPr>
          <w:rFonts w:ascii="Calibri" w:hAnsi="Calibri"/>
        </w:rPr>
        <w:t>God</w:t>
      </w:r>
      <w:proofErr w:type="gramEnd"/>
      <w:r w:rsidRPr="00B11BEC">
        <w:rPr>
          <w:rFonts w:ascii="Calibri" w:hAnsi="Calibri"/>
        </w:rPr>
        <w:t xml:space="preserve"> and it starts early for him. He’s got some major courage as a teenager. </w:t>
      </w:r>
    </w:p>
    <w:p w14:paraId="15A575AC" w14:textId="77777777" w:rsidR="00B11BEC" w:rsidRPr="00B11BEC" w:rsidRDefault="00B11BEC" w:rsidP="00B11BEC">
      <w:pPr>
        <w:spacing w:line="276" w:lineRule="auto"/>
        <w:rPr>
          <w:rFonts w:ascii="Calibri" w:hAnsi="Calibri"/>
        </w:rPr>
      </w:pPr>
    </w:p>
    <w:p w14:paraId="07A01138" w14:textId="389D350C" w:rsidR="00B11BEC" w:rsidRPr="00B11BEC" w:rsidRDefault="00C30390" w:rsidP="00B11BEC">
      <w:pPr>
        <w:spacing w:line="276" w:lineRule="auto"/>
        <w:rPr>
          <w:rFonts w:ascii="Calibri" w:hAnsi="Calibri"/>
        </w:rPr>
      </w:pPr>
      <w:r>
        <w:rPr>
          <w:rFonts w:ascii="Calibri" w:hAnsi="Calibri"/>
        </w:rPr>
        <w:lastRenderedPageBreak/>
        <w:t>I</w:t>
      </w:r>
      <w:r w:rsidR="00B11BEC" w:rsidRPr="00B11BEC">
        <w:rPr>
          <w:rFonts w:ascii="Calibri" w:hAnsi="Calibri"/>
        </w:rPr>
        <w:t xml:space="preserve">n Daniel 6, many commentators believe Daniel is between 80-90 years old. He's an old man. A lot of people would be thinking about retirement, but not Daniel. The hand of God is on Daniel's life. He is an extremely capable and gifted man. He's so gifted, the king is going to put him in charge of the entire kingdom. But there's some people that get jealous of Daniel. They want to undermine </w:t>
      </w:r>
      <w:proofErr w:type="gramStart"/>
      <w:r w:rsidR="00B11BEC" w:rsidRPr="00B11BEC">
        <w:rPr>
          <w:rFonts w:ascii="Calibri" w:hAnsi="Calibri"/>
        </w:rPr>
        <w:t>him</w:t>
      </w:r>
      <w:proofErr w:type="gramEnd"/>
      <w:r w:rsidR="00B11BEC" w:rsidRPr="00B11BEC">
        <w:rPr>
          <w:rFonts w:ascii="Calibri" w:hAnsi="Calibri"/>
        </w:rPr>
        <w:t xml:space="preserve"> and they try to find fault with </w:t>
      </w:r>
      <w:r w:rsidR="00743197">
        <w:rPr>
          <w:rFonts w:ascii="Calibri" w:hAnsi="Calibri"/>
        </w:rPr>
        <w:t>him</w:t>
      </w:r>
      <w:r w:rsidR="00B11BEC" w:rsidRPr="00B11BEC">
        <w:rPr>
          <w:rFonts w:ascii="Calibri" w:hAnsi="Calibri"/>
        </w:rPr>
        <w:t xml:space="preserve">. </w:t>
      </w:r>
      <w:proofErr w:type="gramStart"/>
      <w:r w:rsidR="00B11BEC" w:rsidRPr="00B11BEC">
        <w:rPr>
          <w:rFonts w:ascii="Calibri" w:hAnsi="Calibri"/>
        </w:rPr>
        <w:t>So</w:t>
      </w:r>
      <w:proofErr w:type="gramEnd"/>
      <w:r w:rsidR="00B11BEC" w:rsidRPr="00B11BEC">
        <w:rPr>
          <w:rFonts w:ascii="Calibri" w:hAnsi="Calibri"/>
        </w:rPr>
        <w:t xml:space="preserve"> let's look and see how the story unfolds</w:t>
      </w:r>
      <w:r w:rsidR="00743197">
        <w:rPr>
          <w:rFonts w:ascii="Calibri" w:hAnsi="Calibri"/>
        </w:rPr>
        <w:t xml:space="preserve"> and how we can increase our </w:t>
      </w:r>
      <w:proofErr w:type="spellStart"/>
      <w:r w:rsidR="00743197">
        <w:rPr>
          <w:rFonts w:ascii="Calibri" w:hAnsi="Calibri"/>
        </w:rPr>
        <w:t>couage</w:t>
      </w:r>
      <w:proofErr w:type="spellEnd"/>
      <w:r w:rsidR="00743197">
        <w:rPr>
          <w:rFonts w:ascii="Calibri" w:hAnsi="Calibri"/>
        </w:rPr>
        <w:t>.</w:t>
      </w:r>
    </w:p>
    <w:p w14:paraId="22C13AA2" w14:textId="77777777" w:rsidR="00B11BEC" w:rsidRPr="00B11BEC" w:rsidRDefault="00B11BEC" w:rsidP="00B11BEC">
      <w:pPr>
        <w:spacing w:line="276" w:lineRule="auto"/>
        <w:rPr>
          <w:rFonts w:ascii="Calibri" w:hAnsi="Calibri"/>
        </w:rPr>
      </w:pPr>
    </w:p>
    <w:p w14:paraId="69F30F8C" w14:textId="77777777" w:rsidR="00B11BEC" w:rsidRPr="00B11BEC" w:rsidRDefault="00B11BEC" w:rsidP="00B11BEC">
      <w:pPr>
        <w:spacing w:line="276" w:lineRule="auto"/>
        <w:rPr>
          <w:rFonts w:ascii="Calibri" w:hAnsi="Calibri"/>
        </w:rPr>
      </w:pPr>
      <w:r w:rsidRPr="00B11BEC">
        <w:rPr>
          <w:rFonts w:ascii="Calibri" w:hAnsi="Calibri"/>
        </w:rPr>
        <w:t>I can increase my courage through:</w:t>
      </w:r>
    </w:p>
    <w:p w14:paraId="2CA85EA1" w14:textId="77777777" w:rsidR="00B11BEC" w:rsidRPr="00B11BEC" w:rsidRDefault="00B11BEC" w:rsidP="00B11BEC">
      <w:pPr>
        <w:spacing w:line="276" w:lineRule="auto"/>
        <w:rPr>
          <w:rFonts w:ascii="Calibri" w:hAnsi="Calibri"/>
        </w:rPr>
      </w:pPr>
    </w:p>
    <w:p w14:paraId="52430820" w14:textId="77777777" w:rsidR="00B11BEC" w:rsidRPr="00B11BEC" w:rsidRDefault="00B11BEC" w:rsidP="00B11BEC">
      <w:pPr>
        <w:spacing w:line="276" w:lineRule="auto"/>
        <w:rPr>
          <w:rFonts w:ascii="Calibri" w:hAnsi="Calibri"/>
          <w:b/>
          <w:bCs/>
        </w:rPr>
      </w:pPr>
      <w:r w:rsidRPr="00B11BEC">
        <w:rPr>
          <w:rFonts w:ascii="Calibri" w:hAnsi="Calibri"/>
          <w:b/>
          <w:bCs/>
        </w:rPr>
        <w:t>1. INDIVIDUALITY—Being who God made me to be.</w:t>
      </w:r>
    </w:p>
    <w:p w14:paraId="709B91F5" w14:textId="77777777" w:rsidR="00B11BEC" w:rsidRPr="00B11BEC" w:rsidRDefault="00B11BEC" w:rsidP="00B11BEC">
      <w:pPr>
        <w:spacing w:line="276" w:lineRule="auto"/>
        <w:rPr>
          <w:rFonts w:ascii="Calibri" w:hAnsi="Calibri"/>
        </w:rPr>
      </w:pPr>
    </w:p>
    <w:p w14:paraId="1B3B5825" w14:textId="1F566D84" w:rsidR="00B11BEC" w:rsidRPr="00B11BEC" w:rsidRDefault="00B11BEC" w:rsidP="00B11BEC">
      <w:pPr>
        <w:spacing w:line="276" w:lineRule="auto"/>
        <w:rPr>
          <w:rFonts w:ascii="Calibri" w:hAnsi="Calibri"/>
        </w:rPr>
      </w:pPr>
      <w:r w:rsidRPr="00B11BEC">
        <w:rPr>
          <w:rFonts w:ascii="Calibri" w:hAnsi="Calibri"/>
        </w:rPr>
        <w:t>Daniel</w:t>
      </w:r>
      <w:r w:rsidR="00743197">
        <w:rPr>
          <w:rFonts w:ascii="Calibri" w:hAnsi="Calibri"/>
        </w:rPr>
        <w:t xml:space="preserve"> </w:t>
      </w:r>
      <w:r w:rsidRPr="00B11BEC">
        <w:rPr>
          <w:rFonts w:ascii="Calibri" w:hAnsi="Calibri"/>
        </w:rPr>
        <w:t xml:space="preserve">is an amazing administrator and leader. </w:t>
      </w:r>
      <w:r w:rsidR="00743197">
        <w:rPr>
          <w:rFonts w:ascii="Calibri" w:hAnsi="Calibri"/>
        </w:rPr>
        <w:t xml:space="preserve">Notice Daniel chapter 6. </w:t>
      </w:r>
      <w:proofErr w:type="gramStart"/>
      <w:r w:rsidRPr="00B11BEC">
        <w:rPr>
          <w:rFonts w:ascii="Calibri" w:hAnsi="Calibri"/>
        </w:rPr>
        <w:t>“</w:t>
      </w:r>
      <w:proofErr w:type="gramEnd"/>
      <w:r w:rsidRPr="00B11BEC">
        <w:rPr>
          <w:rFonts w:ascii="Calibri" w:hAnsi="Calibri"/>
        </w:rPr>
        <w:t>Daniel distinguished himself above the administrators and satraps because he had an extraordinary spirit, so the king planned to set him over the whole realm” (Daniel 6:3).</w:t>
      </w:r>
    </w:p>
    <w:p w14:paraId="4EB14BE6" w14:textId="77777777" w:rsidR="00B11BEC" w:rsidRPr="00B11BEC" w:rsidRDefault="00B11BEC" w:rsidP="00B11BEC">
      <w:pPr>
        <w:spacing w:line="276" w:lineRule="auto"/>
        <w:rPr>
          <w:rFonts w:ascii="Calibri" w:hAnsi="Calibri"/>
        </w:rPr>
      </w:pPr>
    </w:p>
    <w:p w14:paraId="02B982D6" w14:textId="532CC64A" w:rsidR="00B11BEC" w:rsidRPr="00B11BEC" w:rsidRDefault="00B11BEC" w:rsidP="00B11BEC">
      <w:pPr>
        <w:spacing w:line="276" w:lineRule="auto"/>
        <w:rPr>
          <w:rFonts w:ascii="Calibri" w:hAnsi="Calibri"/>
        </w:rPr>
      </w:pPr>
      <w:r w:rsidRPr="00B11BEC">
        <w:rPr>
          <w:rFonts w:ascii="Calibri" w:hAnsi="Calibri"/>
        </w:rPr>
        <w:t>By the way, the extraordinary spirit of Da</w:t>
      </w:r>
      <w:r w:rsidR="008A18B3">
        <w:rPr>
          <w:rFonts w:ascii="Calibri" w:hAnsi="Calibri"/>
        </w:rPr>
        <w:t>niel</w:t>
      </w:r>
      <w:r w:rsidRPr="00B11BEC">
        <w:rPr>
          <w:rFonts w:ascii="Calibri" w:hAnsi="Calibri"/>
        </w:rPr>
        <w:t xml:space="preserve"> was the Holy Spirit. I mean, it was the Holy Spirit of God that was giving Daniel capabilities that were above and beyond the other administrators in the kingdom. He has an extraordinary spirit. I can't think of a greater compliment that could be given to somebody. Daniel was extremely capable and we're going to see in a minute where </w:t>
      </w:r>
      <w:r w:rsidR="00D15732">
        <w:rPr>
          <w:rFonts w:ascii="Calibri" w:hAnsi="Calibri"/>
        </w:rPr>
        <w:t>his</w:t>
      </w:r>
      <w:r w:rsidRPr="00B11BEC">
        <w:rPr>
          <w:rFonts w:ascii="Calibri" w:hAnsi="Calibri"/>
        </w:rPr>
        <w:t xml:space="preserve"> strength comes from. But he has “an extraordinary spirit.” </w:t>
      </w:r>
    </w:p>
    <w:p w14:paraId="21DCFBC6" w14:textId="77777777" w:rsidR="00B11BEC" w:rsidRPr="00B11BEC" w:rsidRDefault="00B11BEC" w:rsidP="00B11BEC">
      <w:pPr>
        <w:spacing w:line="276" w:lineRule="auto"/>
        <w:rPr>
          <w:rFonts w:ascii="Calibri" w:hAnsi="Calibri"/>
        </w:rPr>
      </w:pPr>
    </w:p>
    <w:p w14:paraId="35B39EF8" w14:textId="714EBF19" w:rsidR="00B11BEC" w:rsidRPr="00B11BEC" w:rsidRDefault="00B11BEC" w:rsidP="00B11BEC">
      <w:pPr>
        <w:spacing w:line="276" w:lineRule="auto"/>
        <w:rPr>
          <w:rFonts w:ascii="Calibri" w:hAnsi="Calibri"/>
        </w:rPr>
      </w:pPr>
      <w:r w:rsidRPr="00B11BEC">
        <w:rPr>
          <w:rFonts w:ascii="Calibri" w:hAnsi="Calibri"/>
        </w:rPr>
        <w:t xml:space="preserve">Daniel understood the lane that God wanted him to run in. He understood who he </w:t>
      </w:r>
      <w:r w:rsidR="00C30390">
        <w:rPr>
          <w:rFonts w:ascii="Calibri" w:hAnsi="Calibri"/>
        </w:rPr>
        <w:t xml:space="preserve">was </w:t>
      </w:r>
      <w:r w:rsidRPr="00B11BEC">
        <w:rPr>
          <w:rFonts w:ascii="Calibri" w:hAnsi="Calibri"/>
        </w:rPr>
        <w:t>a</w:t>
      </w:r>
      <w:r w:rsidR="00C30390">
        <w:rPr>
          <w:rFonts w:ascii="Calibri" w:hAnsi="Calibri"/>
        </w:rPr>
        <w:t xml:space="preserve"> unique</w:t>
      </w:r>
      <w:r w:rsidRPr="00B11BEC">
        <w:rPr>
          <w:rFonts w:ascii="Calibri" w:hAnsi="Calibri"/>
        </w:rPr>
        <w:t xml:space="preserve"> leader. </w:t>
      </w:r>
      <w:r w:rsidR="00D15732">
        <w:rPr>
          <w:rFonts w:ascii="Calibri" w:hAnsi="Calibri"/>
        </w:rPr>
        <w:t xml:space="preserve">As </w:t>
      </w:r>
      <w:r w:rsidR="00E0218A">
        <w:rPr>
          <w:rFonts w:ascii="Calibri" w:hAnsi="Calibri"/>
        </w:rPr>
        <w:t>Governor</w:t>
      </w:r>
      <w:r w:rsidR="00D15732">
        <w:rPr>
          <w:rFonts w:ascii="Calibri" w:hAnsi="Calibri"/>
        </w:rPr>
        <w:t>, h</w:t>
      </w:r>
      <w:r w:rsidRPr="00B11BEC">
        <w:rPr>
          <w:rFonts w:ascii="Calibri" w:hAnsi="Calibri"/>
        </w:rPr>
        <w:t xml:space="preserve">e understood his contribution. He understood his skillset. If you're going to be a person of courage, you </w:t>
      </w:r>
      <w:proofErr w:type="gramStart"/>
      <w:r w:rsidRPr="00B11BEC">
        <w:rPr>
          <w:rFonts w:ascii="Calibri" w:hAnsi="Calibri"/>
        </w:rPr>
        <w:t>have to</w:t>
      </w:r>
      <w:proofErr w:type="gramEnd"/>
      <w:r w:rsidRPr="00B11BEC">
        <w:rPr>
          <w:rFonts w:ascii="Calibri" w:hAnsi="Calibri"/>
        </w:rPr>
        <w:t xml:space="preserve"> understand how God put you together, how God wired you, how God purposed you. You </w:t>
      </w:r>
      <w:proofErr w:type="gramStart"/>
      <w:r w:rsidRPr="00B11BEC">
        <w:rPr>
          <w:rFonts w:ascii="Calibri" w:hAnsi="Calibri"/>
        </w:rPr>
        <w:t>have to</w:t>
      </w:r>
      <w:proofErr w:type="gramEnd"/>
      <w:r w:rsidRPr="00B11BEC">
        <w:rPr>
          <w:rFonts w:ascii="Calibri" w:hAnsi="Calibri"/>
        </w:rPr>
        <w:t xml:space="preserve"> understand your gifts, your callings, and your capabilities. This all comes from God. </w:t>
      </w:r>
    </w:p>
    <w:p w14:paraId="46E657E0" w14:textId="77777777" w:rsidR="00B11BEC" w:rsidRPr="00B11BEC" w:rsidRDefault="00B11BEC" w:rsidP="00B11BEC">
      <w:pPr>
        <w:spacing w:line="276" w:lineRule="auto"/>
        <w:rPr>
          <w:rFonts w:ascii="Calibri" w:hAnsi="Calibri"/>
        </w:rPr>
      </w:pPr>
    </w:p>
    <w:p w14:paraId="0DC606AB" w14:textId="36CE980E" w:rsidR="00B11BEC" w:rsidRPr="00B11BEC" w:rsidRDefault="00B11BEC" w:rsidP="00B11BEC">
      <w:pPr>
        <w:spacing w:line="276" w:lineRule="auto"/>
        <w:rPr>
          <w:rFonts w:ascii="Calibri" w:hAnsi="Calibri"/>
        </w:rPr>
      </w:pPr>
      <w:r w:rsidRPr="00B11BEC">
        <w:rPr>
          <w:rFonts w:ascii="Calibri" w:hAnsi="Calibri"/>
        </w:rPr>
        <w:t xml:space="preserve">Daniel interpreted dreams, he prayed with effectiveness, and he understood visions. If you read the earlier chapters of the book of Daniel, you just see the capability and the giftings that God gives to him. Daniel understands </w:t>
      </w:r>
      <w:r w:rsidR="00C30390">
        <w:rPr>
          <w:rFonts w:ascii="Calibri" w:hAnsi="Calibri"/>
        </w:rPr>
        <w:t>what God called him to do.</w:t>
      </w:r>
    </w:p>
    <w:p w14:paraId="00FA7CE1" w14:textId="77777777" w:rsidR="00B11BEC" w:rsidRPr="00B11BEC" w:rsidRDefault="00B11BEC" w:rsidP="00B11BEC">
      <w:pPr>
        <w:spacing w:line="276" w:lineRule="auto"/>
        <w:rPr>
          <w:rFonts w:ascii="Calibri" w:hAnsi="Calibri"/>
        </w:rPr>
      </w:pPr>
    </w:p>
    <w:p w14:paraId="24958467" w14:textId="547E116D" w:rsidR="00B11BEC" w:rsidRPr="00B11BEC" w:rsidRDefault="00B11BEC" w:rsidP="00B11BEC">
      <w:pPr>
        <w:spacing w:line="276" w:lineRule="auto"/>
        <w:rPr>
          <w:rFonts w:ascii="Calibri" w:hAnsi="Calibri"/>
        </w:rPr>
      </w:pPr>
      <w:r w:rsidRPr="00B11BEC">
        <w:rPr>
          <w:rFonts w:ascii="Calibri" w:hAnsi="Calibri"/>
        </w:rPr>
        <w:t>If you're a business leader, God's given you a capability</w:t>
      </w:r>
      <w:r w:rsidR="00E0218A">
        <w:rPr>
          <w:rFonts w:ascii="Calibri" w:hAnsi="Calibri"/>
        </w:rPr>
        <w:t>.</w:t>
      </w:r>
      <w:r w:rsidRPr="00B11BEC">
        <w:rPr>
          <w:rFonts w:ascii="Calibri" w:hAnsi="Calibri"/>
        </w:rPr>
        <w:t xml:space="preserve"> God's given you some strengths and some insights an</w:t>
      </w:r>
      <w:r w:rsidR="00E0218A">
        <w:rPr>
          <w:rFonts w:ascii="Calibri" w:hAnsi="Calibri"/>
        </w:rPr>
        <w:t>d</w:t>
      </w:r>
      <w:r w:rsidRPr="00B11BEC">
        <w:rPr>
          <w:rFonts w:ascii="Calibri" w:hAnsi="Calibri"/>
        </w:rPr>
        <w:t xml:space="preserve"> abilities to do what you do. I've been a pastor for a long </w:t>
      </w:r>
      <w:proofErr w:type="gramStart"/>
      <w:r w:rsidRPr="00B11BEC">
        <w:rPr>
          <w:rFonts w:ascii="Calibri" w:hAnsi="Calibri"/>
        </w:rPr>
        <w:t>time</w:t>
      </w:r>
      <w:proofErr w:type="gramEnd"/>
      <w:r w:rsidRPr="00B11BEC">
        <w:rPr>
          <w:rFonts w:ascii="Calibri" w:hAnsi="Calibri"/>
        </w:rPr>
        <w:t xml:space="preserve"> and I never cease to be amazed at how different pastors are. </w:t>
      </w:r>
      <w:r w:rsidR="00E0218A">
        <w:rPr>
          <w:rFonts w:ascii="Calibri" w:hAnsi="Calibri"/>
        </w:rPr>
        <w:t>M</w:t>
      </w:r>
      <w:r w:rsidRPr="00B11BEC">
        <w:rPr>
          <w:rFonts w:ascii="Calibri" w:hAnsi="Calibri"/>
        </w:rPr>
        <w:t xml:space="preserve">y pastor friends, even my closest friends in the ministry are very different. Like the way they lead their churches, their giftings, their preaching style, their leadership style. It's different. We do the same type of role, but it's expressed differently. </w:t>
      </w:r>
    </w:p>
    <w:p w14:paraId="170533E5" w14:textId="77777777" w:rsidR="00B11BEC" w:rsidRPr="00B11BEC" w:rsidRDefault="00B11BEC" w:rsidP="00B11BEC">
      <w:pPr>
        <w:spacing w:line="276" w:lineRule="auto"/>
        <w:rPr>
          <w:rFonts w:ascii="Calibri" w:hAnsi="Calibri"/>
        </w:rPr>
      </w:pPr>
    </w:p>
    <w:p w14:paraId="3DA49A51" w14:textId="77777777" w:rsidR="00B11BEC" w:rsidRPr="00B11BEC" w:rsidRDefault="00B11BEC" w:rsidP="00B11BEC">
      <w:pPr>
        <w:spacing w:line="276" w:lineRule="auto"/>
        <w:rPr>
          <w:rFonts w:ascii="Calibri" w:hAnsi="Calibri"/>
        </w:rPr>
      </w:pPr>
      <w:r w:rsidRPr="00B11BEC">
        <w:rPr>
          <w:rFonts w:ascii="Calibri" w:hAnsi="Calibri"/>
        </w:rPr>
        <w:t xml:space="preserve">For you to be effective, for you to be courageous, you </w:t>
      </w:r>
      <w:proofErr w:type="gramStart"/>
      <w:r w:rsidRPr="00B11BEC">
        <w:rPr>
          <w:rFonts w:ascii="Calibri" w:hAnsi="Calibri"/>
        </w:rPr>
        <w:t>have to</w:t>
      </w:r>
      <w:proofErr w:type="gramEnd"/>
      <w:r w:rsidRPr="00B11BEC">
        <w:rPr>
          <w:rFonts w:ascii="Calibri" w:hAnsi="Calibri"/>
        </w:rPr>
        <w:t xml:space="preserve"> understand how God has wired you and what God has called you to do. Daniel had great clarity on this. He was an </w:t>
      </w:r>
      <w:proofErr w:type="gramStart"/>
      <w:r w:rsidRPr="00B11BEC">
        <w:rPr>
          <w:rFonts w:ascii="Calibri" w:hAnsi="Calibri"/>
        </w:rPr>
        <w:t>overachiever</w:t>
      </w:r>
      <w:proofErr w:type="gramEnd"/>
      <w:r w:rsidRPr="00B11BEC">
        <w:rPr>
          <w:rFonts w:ascii="Calibri" w:hAnsi="Calibri"/>
        </w:rPr>
        <w:t xml:space="preserve"> and he had this extraordinary spirit that gave him incredible capabilities. He's the real deal.</w:t>
      </w:r>
    </w:p>
    <w:p w14:paraId="6EC0E782" w14:textId="77777777" w:rsidR="00B11BEC" w:rsidRPr="00B11BEC" w:rsidRDefault="00B11BEC" w:rsidP="00B11BEC">
      <w:pPr>
        <w:spacing w:line="276" w:lineRule="auto"/>
        <w:rPr>
          <w:rFonts w:ascii="Calibri" w:hAnsi="Calibri"/>
        </w:rPr>
      </w:pPr>
    </w:p>
    <w:p w14:paraId="797E52B8" w14:textId="77777777" w:rsidR="00B11BEC" w:rsidRPr="00B11BEC" w:rsidRDefault="00B11BEC" w:rsidP="00B11BEC">
      <w:pPr>
        <w:spacing w:line="276" w:lineRule="auto"/>
        <w:rPr>
          <w:rFonts w:ascii="Calibri" w:hAnsi="Calibri"/>
        </w:rPr>
      </w:pPr>
      <w:r w:rsidRPr="00B11BEC">
        <w:rPr>
          <w:rFonts w:ascii="Calibri" w:hAnsi="Calibri"/>
        </w:rPr>
        <w:t xml:space="preserve">Daniel, as you read the story, is not concerned with what everybody else thinks. Daniel is doing his own thing and what God has put in his heart to do. If you want to be a courageous person, you </w:t>
      </w:r>
      <w:proofErr w:type="gramStart"/>
      <w:r w:rsidRPr="00B11BEC">
        <w:rPr>
          <w:rFonts w:ascii="Calibri" w:hAnsi="Calibri"/>
        </w:rPr>
        <w:t>have to</w:t>
      </w:r>
      <w:proofErr w:type="gramEnd"/>
      <w:r w:rsidRPr="00B11BEC">
        <w:rPr>
          <w:rFonts w:ascii="Calibri" w:hAnsi="Calibri"/>
        </w:rPr>
        <w:t xml:space="preserve"> worry less about what others think and more about what God says. Being bold starts with understanding how God made you. </w:t>
      </w:r>
    </w:p>
    <w:p w14:paraId="7E385DA4" w14:textId="77777777" w:rsidR="00B11BEC" w:rsidRPr="00B11BEC" w:rsidRDefault="00B11BEC" w:rsidP="00B11BEC">
      <w:pPr>
        <w:spacing w:line="276" w:lineRule="auto"/>
        <w:rPr>
          <w:rFonts w:ascii="Calibri" w:hAnsi="Calibri"/>
        </w:rPr>
      </w:pPr>
    </w:p>
    <w:p w14:paraId="536D6612" w14:textId="77777777" w:rsidR="00B11BEC" w:rsidRPr="00B11BEC" w:rsidRDefault="00B11BEC" w:rsidP="00B11BEC">
      <w:pPr>
        <w:spacing w:line="276" w:lineRule="auto"/>
        <w:rPr>
          <w:rFonts w:ascii="Calibri" w:hAnsi="Calibri"/>
        </w:rPr>
      </w:pPr>
      <w:proofErr w:type="gramStart"/>
      <w:r w:rsidRPr="00B11BEC">
        <w:rPr>
          <w:rFonts w:ascii="Calibri" w:hAnsi="Calibri"/>
        </w:rPr>
        <w:t>So</w:t>
      </w:r>
      <w:proofErr w:type="gramEnd"/>
      <w:r w:rsidRPr="00B11BEC">
        <w:rPr>
          <w:rFonts w:ascii="Calibri" w:hAnsi="Calibri"/>
        </w:rPr>
        <w:t xml:space="preserve"> there's individuality. </w:t>
      </w:r>
    </w:p>
    <w:p w14:paraId="26F1A65E" w14:textId="77777777" w:rsidR="00B11BEC" w:rsidRPr="00B11BEC" w:rsidRDefault="00B11BEC" w:rsidP="00B11BEC">
      <w:pPr>
        <w:spacing w:line="276" w:lineRule="auto"/>
        <w:rPr>
          <w:rFonts w:ascii="Calibri" w:hAnsi="Calibri"/>
        </w:rPr>
      </w:pPr>
    </w:p>
    <w:p w14:paraId="1F883838" w14:textId="77777777" w:rsidR="00B11BEC" w:rsidRPr="00B11BEC" w:rsidRDefault="00B11BEC" w:rsidP="00B11BEC">
      <w:pPr>
        <w:spacing w:line="276" w:lineRule="auto"/>
        <w:rPr>
          <w:rFonts w:ascii="Calibri" w:hAnsi="Calibri"/>
        </w:rPr>
      </w:pPr>
      <w:r w:rsidRPr="00B11BEC">
        <w:rPr>
          <w:rFonts w:ascii="Calibri" w:hAnsi="Calibri"/>
        </w:rPr>
        <w:t>There's also:</w:t>
      </w:r>
    </w:p>
    <w:p w14:paraId="47E18E8A" w14:textId="77777777" w:rsidR="00B11BEC" w:rsidRPr="00B11BEC" w:rsidRDefault="00B11BEC" w:rsidP="00B11BEC">
      <w:pPr>
        <w:spacing w:line="276" w:lineRule="auto"/>
        <w:rPr>
          <w:rFonts w:ascii="Calibri" w:hAnsi="Calibri"/>
        </w:rPr>
      </w:pPr>
    </w:p>
    <w:p w14:paraId="332627F0" w14:textId="77777777" w:rsidR="00B11BEC" w:rsidRPr="00B11BEC" w:rsidRDefault="00B11BEC" w:rsidP="00B11BEC">
      <w:pPr>
        <w:spacing w:line="276" w:lineRule="auto"/>
        <w:rPr>
          <w:rFonts w:ascii="Calibri" w:hAnsi="Calibri"/>
          <w:b/>
          <w:bCs/>
        </w:rPr>
      </w:pPr>
      <w:r w:rsidRPr="00B11BEC">
        <w:rPr>
          <w:rFonts w:ascii="Calibri" w:hAnsi="Calibri"/>
          <w:b/>
          <w:bCs/>
        </w:rPr>
        <w:t>2. INTEGRITY—Doing the right thing no matter the cost.</w:t>
      </w:r>
    </w:p>
    <w:p w14:paraId="59D6F9ED" w14:textId="77777777" w:rsidR="00B11BEC" w:rsidRPr="00B11BEC" w:rsidRDefault="00B11BEC" w:rsidP="00B11BEC">
      <w:pPr>
        <w:spacing w:line="276" w:lineRule="auto"/>
        <w:rPr>
          <w:rFonts w:ascii="Calibri" w:hAnsi="Calibri"/>
        </w:rPr>
      </w:pPr>
    </w:p>
    <w:p w14:paraId="273EEDD6" w14:textId="2CB44BB0" w:rsidR="00B11BEC" w:rsidRPr="00B11BEC" w:rsidRDefault="00B11BEC" w:rsidP="00B11BEC">
      <w:pPr>
        <w:spacing w:line="276" w:lineRule="auto"/>
        <w:rPr>
          <w:rFonts w:ascii="Calibri" w:hAnsi="Calibri"/>
        </w:rPr>
      </w:pPr>
      <w:r w:rsidRPr="00B11BEC">
        <w:rPr>
          <w:rFonts w:ascii="Calibri" w:hAnsi="Calibri"/>
        </w:rPr>
        <w:t xml:space="preserve">Daniel has amazing integrity. He’s doing what is right, no matter </w:t>
      </w:r>
      <w:r w:rsidR="003006C6">
        <w:rPr>
          <w:rFonts w:ascii="Calibri" w:hAnsi="Calibri"/>
        </w:rPr>
        <w:t>the cost.</w:t>
      </w:r>
    </w:p>
    <w:p w14:paraId="3437046F" w14:textId="77777777" w:rsidR="00B11BEC" w:rsidRPr="00B11BEC" w:rsidRDefault="00B11BEC" w:rsidP="00B11BEC">
      <w:pPr>
        <w:spacing w:line="276" w:lineRule="auto"/>
        <w:rPr>
          <w:rFonts w:ascii="Calibri" w:hAnsi="Calibri"/>
        </w:rPr>
      </w:pPr>
    </w:p>
    <w:p w14:paraId="3DB1DA0F" w14:textId="77777777" w:rsidR="00B11BEC" w:rsidRPr="00B11BEC" w:rsidRDefault="00B11BEC" w:rsidP="00B11BEC">
      <w:pPr>
        <w:spacing w:line="276" w:lineRule="auto"/>
        <w:rPr>
          <w:rFonts w:ascii="Calibri" w:hAnsi="Calibri"/>
        </w:rPr>
      </w:pPr>
      <w:r w:rsidRPr="00B11BEC">
        <w:rPr>
          <w:rFonts w:ascii="Calibri" w:hAnsi="Calibri"/>
        </w:rPr>
        <w:t>“The administrators and satraps, therefore, kept trying to find a charge against Daniel regarding the kingdom. But they could find no charge or corruption, for he was trustworthy, and no negligence or corruption was found in him. Then these men said, ‘We will never find any charge against this Daniel unless we find something against him concerning the law of his God’” (Daniel 6:4-5).</w:t>
      </w:r>
    </w:p>
    <w:p w14:paraId="6B075314" w14:textId="77777777" w:rsidR="00B11BEC" w:rsidRPr="00B11BEC" w:rsidRDefault="00B11BEC" w:rsidP="00B11BEC">
      <w:pPr>
        <w:spacing w:line="276" w:lineRule="auto"/>
        <w:rPr>
          <w:rFonts w:ascii="Calibri" w:hAnsi="Calibri"/>
        </w:rPr>
      </w:pPr>
    </w:p>
    <w:p w14:paraId="130B1A1C" w14:textId="75B22866" w:rsidR="00B11BEC" w:rsidRPr="00B11BEC" w:rsidRDefault="00B11BEC" w:rsidP="00B11BEC">
      <w:pPr>
        <w:spacing w:line="276" w:lineRule="auto"/>
        <w:rPr>
          <w:rFonts w:ascii="Calibri" w:hAnsi="Calibri"/>
        </w:rPr>
      </w:pPr>
      <w:r w:rsidRPr="00B11BEC">
        <w:rPr>
          <w:rFonts w:ascii="Calibri" w:hAnsi="Calibri"/>
        </w:rPr>
        <w:t xml:space="preserve">Daniel was so </w:t>
      </w:r>
      <w:proofErr w:type="gramStart"/>
      <w:r w:rsidRPr="00B11BEC">
        <w:rPr>
          <w:rFonts w:ascii="Calibri" w:hAnsi="Calibri"/>
        </w:rPr>
        <w:t>buttoned-down,</w:t>
      </w:r>
      <w:proofErr w:type="gramEnd"/>
      <w:r w:rsidRPr="00B11BEC">
        <w:rPr>
          <w:rFonts w:ascii="Calibri" w:hAnsi="Calibri"/>
        </w:rPr>
        <w:t xml:space="preserve"> he had such integrity in his life that his enemies </w:t>
      </w:r>
      <w:r w:rsidR="00423ED8">
        <w:rPr>
          <w:rFonts w:ascii="Calibri" w:hAnsi="Calibri"/>
        </w:rPr>
        <w:t>failed</w:t>
      </w:r>
      <w:r w:rsidR="003006C6">
        <w:rPr>
          <w:rFonts w:ascii="Calibri" w:hAnsi="Calibri"/>
        </w:rPr>
        <w:t xml:space="preserve"> to find fault with him</w:t>
      </w:r>
      <w:r w:rsidRPr="00B11BEC">
        <w:rPr>
          <w:rFonts w:ascii="Calibri" w:hAnsi="Calibri"/>
        </w:rPr>
        <w:t xml:space="preserve">. They </w:t>
      </w:r>
      <w:proofErr w:type="gramStart"/>
      <w:r w:rsidRPr="00B11BEC">
        <w:rPr>
          <w:rFonts w:ascii="Calibri" w:hAnsi="Calibri"/>
        </w:rPr>
        <w:t>following</w:t>
      </w:r>
      <w:proofErr w:type="gramEnd"/>
      <w:r w:rsidRPr="00B11BEC">
        <w:rPr>
          <w:rFonts w:ascii="Calibri" w:hAnsi="Calibri"/>
        </w:rPr>
        <w:t xml:space="preserve"> him around. They were seeing if he had girlfriends on the side. Was he taking bribes? </w:t>
      </w:r>
      <w:r w:rsidR="00C30390">
        <w:rPr>
          <w:rFonts w:ascii="Calibri" w:hAnsi="Calibri"/>
        </w:rPr>
        <w:t xml:space="preserve">Was he negligent or corrupt? </w:t>
      </w:r>
      <w:proofErr w:type="gramStart"/>
      <w:r w:rsidRPr="00B11BEC">
        <w:rPr>
          <w:rFonts w:ascii="Calibri" w:hAnsi="Calibri"/>
        </w:rPr>
        <w:t>Was</w:t>
      </w:r>
      <w:proofErr w:type="gramEnd"/>
      <w:r w:rsidRPr="00B11BEC">
        <w:rPr>
          <w:rFonts w:ascii="Calibri" w:hAnsi="Calibri"/>
        </w:rPr>
        <w:t xml:space="preserve"> he undermining the authority of the king? Daniel is squeaky clean. They’re like, “We can't find anything wrong with this guy. But there's this one thing. Oh, he worships his God.” Three times a day, Daniel made it the practice of his life to go to his condo where he lived, to open his windows towards the city of Jerusalem, and to pray. They're like, “We've got him.” </w:t>
      </w:r>
    </w:p>
    <w:p w14:paraId="2BF550C1" w14:textId="77777777" w:rsidR="00B11BEC" w:rsidRPr="00B11BEC" w:rsidRDefault="00B11BEC" w:rsidP="00B11BEC">
      <w:pPr>
        <w:spacing w:line="276" w:lineRule="auto"/>
        <w:rPr>
          <w:rFonts w:ascii="Calibri" w:hAnsi="Calibri"/>
        </w:rPr>
      </w:pPr>
    </w:p>
    <w:p w14:paraId="7D27D8DF" w14:textId="7351C6BA" w:rsidR="00B11BEC" w:rsidRPr="00B11BEC" w:rsidRDefault="00B11BEC" w:rsidP="00B11BEC">
      <w:pPr>
        <w:spacing w:line="276" w:lineRule="auto"/>
        <w:rPr>
          <w:rFonts w:ascii="Calibri" w:hAnsi="Calibri"/>
        </w:rPr>
      </w:pPr>
      <w:r w:rsidRPr="00B11BEC">
        <w:rPr>
          <w:rFonts w:ascii="Calibri" w:hAnsi="Calibri"/>
        </w:rPr>
        <w:t xml:space="preserve">When people cannot find fault with you, you know what they will do? They will make stuff up. </w:t>
      </w:r>
      <w:proofErr w:type="gramStart"/>
      <w:r w:rsidRPr="00B11BEC">
        <w:rPr>
          <w:rFonts w:ascii="Calibri" w:hAnsi="Calibri"/>
        </w:rPr>
        <w:t>So</w:t>
      </w:r>
      <w:proofErr w:type="gramEnd"/>
      <w:r w:rsidRPr="00B11BEC">
        <w:rPr>
          <w:rFonts w:ascii="Calibri" w:hAnsi="Calibri"/>
        </w:rPr>
        <w:t xml:space="preserve"> they make up this whole story about Daniel, about how </w:t>
      </w:r>
      <w:r w:rsidR="00C30390">
        <w:rPr>
          <w:rFonts w:ascii="Calibri" w:hAnsi="Calibri"/>
        </w:rPr>
        <w:t>his worship is harmful.</w:t>
      </w:r>
      <w:r w:rsidRPr="00B11BEC">
        <w:rPr>
          <w:rFonts w:ascii="Calibri" w:hAnsi="Calibri"/>
        </w:rPr>
        <w:t xml:space="preserve"> If the worst thing that somebody can say about you is that “she prays three times a day,” I mean, God help us. You know? It’s </w:t>
      </w:r>
      <w:proofErr w:type="gramStart"/>
      <w:r w:rsidRPr="00B11BEC">
        <w:rPr>
          <w:rFonts w:ascii="Calibri" w:hAnsi="Calibri"/>
        </w:rPr>
        <w:t>pretty amazing</w:t>
      </w:r>
      <w:proofErr w:type="gramEnd"/>
      <w:r w:rsidRPr="00B11BEC">
        <w:rPr>
          <w:rFonts w:ascii="Calibri" w:hAnsi="Calibri"/>
        </w:rPr>
        <w:t xml:space="preserve">. </w:t>
      </w:r>
    </w:p>
    <w:p w14:paraId="7CB7DE44" w14:textId="77777777" w:rsidR="00B11BEC" w:rsidRPr="00B11BEC" w:rsidRDefault="00B11BEC" w:rsidP="00B11BEC">
      <w:pPr>
        <w:spacing w:line="276" w:lineRule="auto"/>
        <w:rPr>
          <w:rFonts w:ascii="Calibri" w:hAnsi="Calibri"/>
        </w:rPr>
      </w:pPr>
    </w:p>
    <w:p w14:paraId="34D6CF44" w14:textId="14C290AF" w:rsidR="00B11BEC" w:rsidRPr="00B11BEC" w:rsidRDefault="00B11BEC" w:rsidP="00B11BEC">
      <w:pPr>
        <w:spacing w:line="276" w:lineRule="auto"/>
        <w:rPr>
          <w:rFonts w:ascii="Calibri" w:hAnsi="Calibri"/>
        </w:rPr>
      </w:pPr>
      <w:r w:rsidRPr="00B11BEC">
        <w:rPr>
          <w:rFonts w:ascii="Calibri" w:hAnsi="Calibri"/>
        </w:rPr>
        <w:lastRenderedPageBreak/>
        <w:t>Daniel has so much integrity. When you have integrity in your life, you will have courage. Because you know you're doing the right thing. Daniel was not perfect, but he did have integrity. He did have character.</w:t>
      </w:r>
      <w:r w:rsidR="00C66B6B">
        <w:rPr>
          <w:rFonts w:ascii="Calibri" w:hAnsi="Calibri"/>
        </w:rPr>
        <w:t xml:space="preserve"> His character gave him a solid foundation to stand on.</w:t>
      </w:r>
      <w:r w:rsidRPr="00B11BEC">
        <w:rPr>
          <w:rFonts w:ascii="Calibri" w:hAnsi="Calibri"/>
        </w:rPr>
        <w:t xml:space="preserve"> </w:t>
      </w:r>
    </w:p>
    <w:p w14:paraId="2FDA2138" w14:textId="77777777" w:rsidR="00B11BEC" w:rsidRPr="00B11BEC" w:rsidRDefault="00B11BEC" w:rsidP="00B11BEC">
      <w:pPr>
        <w:spacing w:line="276" w:lineRule="auto"/>
        <w:rPr>
          <w:rFonts w:ascii="Calibri" w:hAnsi="Calibri"/>
        </w:rPr>
      </w:pPr>
    </w:p>
    <w:p w14:paraId="5E39400D" w14:textId="2270F1FA" w:rsidR="00B11BEC" w:rsidRPr="00B11BEC" w:rsidRDefault="00B11BEC" w:rsidP="00B11BEC">
      <w:pPr>
        <w:spacing w:line="276" w:lineRule="auto"/>
        <w:rPr>
          <w:rFonts w:ascii="Calibri" w:hAnsi="Calibri"/>
        </w:rPr>
      </w:pPr>
      <w:r w:rsidRPr="00B11BEC">
        <w:rPr>
          <w:rFonts w:ascii="Calibri" w:hAnsi="Calibri"/>
        </w:rPr>
        <w:t>There</w:t>
      </w:r>
      <w:r w:rsidR="00E00577">
        <w:rPr>
          <w:rFonts w:ascii="Calibri" w:hAnsi="Calibri"/>
        </w:rPr>
        <w:t xml:space="preserve"> are many </w:t>
      </w:r>
      <w:r w:rsidRPr="00B11BEC">
        <w:rPr>
          <w:rFonts w:ascii="Calibri" w:hAnsi="Calibri"/>
        </w:rPr>
        <w:t>Bible characters</w:t>
      </w:r>
      <w:r w:rsidR="00E00577">
        <w:rPr>
          <w:rFonts w:ascii="Calibri" w:hAnsi="Calibri"/>
        </w:rPr>
        <w:t xml:space="preserve"> who had moral meltdowns</w:t>
      </w:r>
      <w:r w:rsidRPr="00B11BEC">
        <w:rPr>
          <w:rFonts w:ascii="Calibri" w:hAnsi="Calibri"/>
        </w:rPr>
        <w:t xml:space="preserve">. Moses got angry, Noah got drunk, David had an affair, and we could go all through the list. Elijah got depressed because he was afraid of the threats of Queen Jezebel. </w:t>
      </w:r>
      <w:proofErr w:type="gramStart"/>
      <w:r w:rsidRPr="00B11BEC">
        <w:rPr>
          <w:rFonts w:ascii="Calibri" w:hAnsi="Calibri"/>
        </w:rPr>
        <w:t>So</w:t>
      </w:r>
      <w:proofErr w:type="gramEnd"/>
      <w:r w:rsidRPr="00B11BEC">
        <w:rPr>
          <w:rFonts w:ascii="Calibri" w:hAnsi="Calibri"/>
        </w:rPr>
        <w:t xml:space="preserve"> he went into a deep depression. We see a lot of Bible characters’ faults. </w:t>
      </w:r>
      <w:r w:rsidR="00E00577">
        <w:rPr>
          <w:rFonts w:ascii="Calibri" w:hAnsi="Calibri"/>
        </w:rPr>
        <w:t xml:space="preserve">I’m sure Daniel wasn’t </w:t>
      </w:r>
      <w:proofErr w:type="gramStart"/>
      <w:r w:rsidR="00E00577">
        <w:rPr>
          <w:rFonts w:ascii="Calibri" w:hAnsi="Calibri"/>
        </w:rPr>
        <w:t>perfect</w:t>
      </w:r>
      <w:proofErr w:type="gramEnd"/>
      <w:r w:rsidR="00E00577">
        <w:rPr>
          <w:rFonts w:ascii="Calibri" w:hAnsi="Calibri"/>
        </w:rPr>
        <w:t xml:space="preserve"> but he did have amazing character.</w:t>
      </w:r>
    </w:p>
    <w:p w14:paraId="555B2357" w14:textId="77777777" w:rsidR="00B11BEC" w:rsidRPr="00B11BEC" w:rsidRDefault="00B11BEC" w:rsidP="00B11BEC">
      <w:pPr>
        <w:spacing w:line="276" w:lineRule="auto"/>
        <w:rPr>
          <w:rFonts w:ascii="Calibri" w:hAnsi="Calibri"/>
        </w:rPr>
      </w:pPr>
    </w:p>
    <w:p w14:paraId="24679AAC" w14:textId="48D71178" w:rsidR="00B11BEC" w:rsidRPr="00B11BEC" w:rsidRDefault="00B11BEC" w:rsidP="00B11BEC">
      <w:pPr>
        <w:spacing w:line="276" w:lineRule="auto"/>
        <w:rPr>
          <w:rFonts w:ascii="Calibri" w:hAnsi="Calibri"/>
        </w:rPr>
      </w:pPr>
      <w:r w:rsidRPr="00B11BEC">
        <w:rPr>
          <w:rFonts w:ascii="Calibri" w:hAnsi="Calibri"/>
        </w:rPr>
        <w:t xml:space="preserve">I believe one of the reasons that God put Daniel into the scripture is to hold up the standard of integrity and to remind us that when we walk with God, we can be courageous and bold. If you don't have to look over your shoulder every time you </w:t>
      </w:r>
      <w:proofErr w:type="gramStart"/>
      <w:r w:rsidRPr="00B11BEC">
        <w:rPr>
          <w:rFonts w:ascii="Calibri" w:hAnsi="Calibri"/>
        </w:rPr>
        <w:t>make a decision</w:t>
      </w:r>
      <w:proofErr w:type="gramEnd"/>
      <w:r w:rsidRPr="00B11BEC">
        <w:rPr>
          <w:rFonts w:ascii="Calibri" w:hAnsi="Calibri"/>
        </w:rPr>
        <w:t>. When you realize, “I've just done what is right. I've done what God has asked me to do,” there is a spirit of boldness and courage that that will come on your life</w:t>
      </w:r>
      <w:r w:rsidR="00776754">
        <w:rPr>
          <w:rFonts w:ascii="Calibri" w:hAnsi="Calibri"/>
        </w:rPr>
        <w:t>.</w:t>
      </w:r>
      <w:r w:rsidRPr="00B11BEC">
        <w:rPr>
          <w:rFonts w:ascii="Calibri" w:hAnsi="Calibri"/>
        </w:rPr>
        <w:t xml:space="preserve"> </w:t>
      </w:r>
      <w:r w:rsidR="00776754">
        <w:rPr>
          <w:rFonts w:ascii="Calibri" w:hAnsi="Calibri"/>
        </w:rPr>
        <w:t xml:space="preserve">You will have a </w:t>
      </w:r>
      <w:r w:rsidRPr="00B11BEC">
        <w:rPr>
          <w:rFonts w:ascii="Calibri" w:hAnsi="Calibri"/>
        </w:rPr>
        <w:t xml:space="preserve">confidence that </w:t>
      </w:r>
      <w:r w:rsidR="00776754">
        <w:rPr>
          <w:rFonts w:ascii="Calibri" w:hAnsi="Calibri"/>
        </w:rPr>
        <w:t xml:space="preserve">many </w:t>
      </w:r>
      <w:r w:rsidRPr="00B11BEC">
        <w:rPr>
          <w:rFonts w:ascii="Calibri" w:hAnsi="Calibri"/>
        </w:rPr>
        <w:t xml:space="preserve">others </w:t>
      </w:r>
      <w:r w:rsidR="00E00577">
        <w:rPr>
          <w:rFonts w:ascii="Calibri" w:hAnsi="Calibri"/>
        </w:rPr>
        <w:t>do not</w:t>
      </w:r>
      <w:r w:rsidRPr="00B11BEC">
        <w:rPr>
          <w:rFonts w:ascii="Calibri" w:hAnsi="Calibri"/>
        </w:rPr>
        <w:t xml:space="preserve">. </w:t>
      </w:r>
    </w:p>
    <w:p w14:paraId="35A578B3" w14:textId="77777777" w:rsidR="00B11BEC" w:rsidRPr="00B11BEC" w:rsidRDefault="00B11BEC" w:rsidP="00B11BEC">
      <w:pPr>
        <w:spacing w:line="276" w:lineRule="auto"/>
        <w:rPr>
          <w:rFonts w:ascii="Calibri" w:hAnsi="Calibri"/>
        </w:rPr>
      </w:pPr>
    </w:p>
    <w:p w14:paraId="2814380E" w14:textId="77777777" w:rsidR="00B11BEC" w:rsidRPr="00B11BEC" w:rsidRDefault="00B11BEC" w:rsidP="00B11BEC">
      <w:pPr>
        <w:spacing w:line="276" w:lineRule="auto"/>
        <w:rPr>
          <w:rFonts w:ascii="Calibri" w:hAnsi="Calibri"/>
        </w:rPr>
      </w:pPr>
      <w:r w:rsidRPr="00B11BEC">
        <w:rPr>
          <w:rFonts w:ascii="Calibri" w:hAnsi="Calibri"/>
        </w:rPr>
        <w:t xml:space="preserve">Daniel's integrity started young, as I mentioned in chapter 1 when he refused to eat of the king’s table. </w:t>
      </w:r>
    </w:p>
    <w:p w14:paraId="2AB74070" w14:textId="77777777" w:rsidR="00B11BEC" w:rsidRPr="00B11BEC" w:rsidRDefault="00B11BEC" w:rsidP="00B11BEC">
      <w:pPr>
        <w:spacing w:line="276" w:lineRule="auto"/>
        <w:rPr>
          <w:rFonts w:ascii="Calibri" w:hAnsi="Calibri"/>
        </w:rPr>
      </w:pPr>
    </w:p>
    <w:p w14:paraId="532FC9E0" w14:textId="3E326699" w:rsidR="00B11BEC" w:rsidRPr="00B11BEC" w:rsidRDefault="00B11BEC" w:rsidP="00B11BEC">
      <w:pPr>
        <w:spacing w:line="276" w:lineRule="auto"/>
        <w:rPr>
          <w:rFonts w:ascii="Calibri" w:hAnsi="Calibri"/>
        </w:rPr>
      </w:pPr>
      <w:r w:rsidRPr="00B11BEC">
        <w:rPr>
          <w:rFonts w:ascii="Calibri" w:hAnsi="Calibri"/>
        </w:rPr>
        <w:t>Now, Daniel had a lot of reasons to be bitter</w:t>
      </w:r>
      <w:r w:rsidR="00E00577">
        <w:rPr>
          <w:rFonts w:ascii="Calibri" w:hAnsi="Calibri"/>
        </w:rPr>
        <w:t>. H</w:t>
      </w:r>
      <w:r w:rsidRPr="00B11BEC">
        <w:rPr>
          <w:rFonts w:ascii="Calibri" w:hAnsi="Calibri"/>
        </w:rPr>
        <w:t xml:space="preserve">e was taken from his homeland. </w:t>
      </w:r>
      <w:proofErr w:type="gramStart"/>
      <w:r w:rsidRPr="00B11BEC">
        <w:rPr>
          <w:rFonts w:ascii="Calibri" w:hAnsi="Calibri"/>
        </w:rPr>
        <w:t>So</w:t>
      </w:r>
      <w:proofErr w:type="gramEnd"/>
      <w:r w:rsidRPr="00B11BEC">
        <w:rPr>
          <w:rFonts w:ascii="Calibri" w:hAnsi="Calibri"/>
        </w:rPr>
        <w:t xml:space="preserve"> he was forced to live in another culture and environment that he didn't want to </w:t>
      </w:r>
      <w:r w:rsidR="00E00577">
        <w:rPr>
          <w:rFonts w:ascii="Calibri" w:hAnsi="Calibri"/>
        </w:rPr>
        <w:t>live</w:t>
      </w:r>
      <w:r w:rsidRPr="00B11BEC">
        <w:rPr>
          <w:rFonts w:ascii="Calibri" w:hAnsi="Calibri"/>
        </w:rPr>
        <w:t xml:space="preserve">. We see his love for Jerusalem and the fact that he opens the </w:t>
      </w:r>
      <w:proofErr w:type="gramStart"/>
      <w:r w:rsidRPr="00B11BEC">
        <w:rPr>
          <w:rFonts w:ascii="Calibri" w:hAnsi="Calibri"/>
        </w:rPr>
        <w:t>windows</w:t>
      </w:r>
      <w:proofErr w:type="gramEnd"/>
      <w:r w:rsidRPr="00B11BEC">
        <w:rPr>
          <w:rFonts w:ascii="Calibri" w:hAnsi="Calibri"/>
        </w:rPr>
        <w:t xml:space="preserve"> and he prays towards the city of Jerusalem three times a day. Many commentators believe that Daniel was probably a eunuch because he worked in the courts of the king. Daniel didn't have any family, didn't have any children, didn't have a wife. There's a lot of things that Daniel could have been angry. But none of that tainted his passion and love for God. </w:t>
      </w:r>
    </w:p>
    <w:p w14:paraId="6B607143" w14:textId="77777777" w:rsidR="00B11BEC" w:rsidRPr="00B11BEC" w:rsidRDefault="00B11BEC" w:rsidP="00B11BEC">
      <w:pPr>
        <w:spacing w:line="276" w:lineRule="auto"/>
        <w:rPr>
          <w:rFonts w:ascii="Calibri" w:hAnsi="Calibri"/>
        </w:rPr>
      </w:pPr>
    </w:p>
    <w:p w14:paraId="6DE5FDD7" w14:textId="14FDA696" w:rsidR="00B11BEC" w:rsidRPr="00B11BEC" w:rsidRDefault="000852D6" w:rsidP="00B11BEC">
      <w:pPr>
        <w:spacing w:line="276" w:lineRule="auto"/>
        <w:rPr>
          <w:rFonts w:ascii="Calibri" w:hAnsi="Calibri"/>
        </w:rPr>
      </w:pPr>
      <w:proofErr w:type="gramStart"/>
      <w:r>
        <w:rPr>
          <w:rFonts w:ascii="Calibri" w:hAnsi="Calibri"/>
        </w:rPr>
        <w:t>T</w:t>
      </w:r>
      <w:r w:rsidR="00B11BEC" w:rsidRPr="00B11BEC">
        <w:rPr>
          <w:rFonts w:ascii="Calibri" w:hAnsi="Calibri"/>
        </w:rPr>
        <w:t>here's</w:t>
      </w:r>
      <w:proofErr w:type="gramEnd"/>
      <w:r w:rsidR="00B11BEC" w:rsidRPr="00B11BEC">
        <w:rPr>
          <w:rFonts w:ascii="Calibri" w:hAnsi="Calibri"/>
        </w:rPr>
        <w:t xml:space="preserve"> times that we go through hardships and difficulties. That's true. But we can't let that become the focus of our life. Because God has something that's too great for us. </w:t>
      </w:r>
    </w:p>
    <w:p w14:paraId="2B480D87" w14:textId="77777777" w:rsidR="00B11BEC" w:rsidRPr="00B11BEC" w:rsidRDefault="00B11BEC" w:rsidP="00B11BEC">
      <w:pPr>
        <w:spacing w:line="276" w:lineRule="auto"/>
        <w:rPr>
          <w:rFonts w:ascii="Calibri" w:hAnsi="Calibri"/>
        </w:rPr>
      </w:pPr>
    </w:p>
    <w:p w14:paraId="063BC798" w14:textId="5BD20525" w:rsidR="00B11BEC" w:rsidRPr="00B11BEC" w:rsidRDefault="00B11BEC" w:rsidP="00B11BEC">
      <w:pPr>
        <w:spacing w:line="276" w:lineRule="auto"/>
        <w:rPr>
          <w:rFonts w:ascii="Calibri" w:hAnsi="Calibri"/>
        </w:rPr>
      </w:pPr>
      <w:r w:rsidRPr="00B11BEC">
        <w:rPr>
          <w:rFonts w:ascii="Calibri" w:hAnsi="Calibri"/>
        </w:rPr>
        <w:t>They're going to enact a law that forbids prayer or the worship of any other deity</w:t>
      </w:r>
      <w:r w:rsidR="00E00577">
        <w:rPr>
          <w:rFonts w:ascii="Calibri" w:hAnsi="Calibri"/>
        </w:rPr>
        <w:t>,</w:t>
      </w:r>
      <w:r w:rsidRPr="00B11BEC">
        <w:rPr>
          <w:rFonts w:ascii="Calibri" w:hAnsi="Calibri"/>
        </w:rPr>
        <w:t xml:space="preserve"> other than the king</w:t>
      </w:r>
      <w:r w:rsidR="00E00577">
        <w:rPr>
          <w:rFonts w:ascii="Calibri" w:hAnsi="Calibri"/>
        </w:rPr>
        <w:t>,</w:t>
      </w:r>
      <w:r w:rsidRPr="00B11BEC">
        <w:rPr>
          <w:rFonts w:ascii="Calibri" w:hAnsi="Calibri"/>
        </w:rPr>
        <w:t xml:space="preserve"> for 30 days. Daniel's integrity is such that he just keeps doing what he has always been doing. I love this about Daniel. In fact, it says in the scripture that the next day, he just kept doing what he was doing. He always prayed three times a day. Daniel didn't say, “You know what, there's a new law. I'm going to now close the windows and I'm going to crawl under the covers and pray.” It's public. The law goes into effect and what does Daniel do? The first thing he does is opens the windows and he prays, and he does what he had always done. Daniel </w:t>
      </w:r>
      <w:r w:rsidRPr="00B11BEC">
        <w:rPr>
          <w:rFonts w:ascii="Calibri" w:hAnsi="Calibri"/>
        </w:rPr>
        <w:lastRenderedPageBreak/>
        <w:t xml:space="preserve">didn't say, “I'm going to take a 30-day hiatus from prayer because there's a new law.” Daniel knew where his strength came from. His boldness, his courage, his capabilities came from God. How could he stop talking to God? How could he stop praying? He couldn't do it. The integrity of his life. He's like, “Well, they put that silly law into effect. I wish they wouldn't have done that. But that's not going to change what I do! I'm going to keep doing what I always do.” This is a form of civil disobedience, where Daniel is told not pray and he prays anyway. </w:t>
      </w:r>
    </w:p>
    <w:p w14:paraId="3E64B3A3" w14:textId="77777777" w:rsidR="00B11BEC" w:rsidRPr="00B11BEC" w:rsidRDefault="00B11BEC" w:rsidP="00B11BEC">
      <w:pPr>
        <w:spacing w:line="276" w:lineRule="auto"/>
        <w:rPr>
          <w:rFonts w:ascii="Calibri" w:hAnsi="Calibri"/>
        </w:rPr>
      </w:pPr>
    </w:p>
    <w:p w14:paraId="384C4E81" w14:textId="1BE72AC2" w:rsidR="00B11BEC" w:rsidRPr="00B11BEC" w:rsidRDefault="00B11BEC" w:rsidP="00B11BEC">
      <w:pPr>
        <w:spacing w:line="276" w:lineRule="auto"/>
        <w:rPr>
          <w:rFonts w:ascii="Calibri" w:hAnsi="Calibri"/>
        </w:rPr>
      </w:pPr>
      <w:r w:rsidRPr="00B11BEC">
        <w:rPr>
          <w:rFonts w:ascii="Calibri" w:hAnsi="Calibri"/>
        </w:rPr>
        <w:t xml:space="preserve">We serve a great God. We serve a Creator God. And what God says should always be more important to us than what the government says. We </w:t>
      </w:r>
      <w:r w:rsidR="00033830">
        <w:rPr>
          <w:rFonts w:ascii="Calibri" w:hAnsi="Calibri"/>
        </w:rPr>
        <w:t xml:space="preserve">have </w:t>
      </w:r>
      <w:r w:rsidRPr="00B11BEC">
        <w:rPr>
          <w:rFonts w:ascii="Calibri" w:hAnsi="Calibri"/>
        </w:rPr>
        <w:t>a higher calling. We have a higher accountability. It was not too long ago, either the health department or the governor (I can't remember) came up with a ruling and they said, “You can have church, but no one in the congregation can sing.” I thought, “Well, that's kind of odd.” Like we’re going to have song</w:t>
      </w:r>
      <w:r w:rsidR="000852D6">
        <w:rPr>
          <w:rFonts w:ascii="Calibri" w:hAnsi="Calibri"/>
        </w:rPr>
        <w:t xml:space="preserve"> and no singing</w:t>
      </w:r>
      <w:r w:rsidRPr="00B11BEC">
        <w:rPr>
          <w:rFonts w:ascii="Calibri" w:hAnsi="Calibri"/>
        </w:rPr>
        <w:t xml:space="preserve">. </w:t>
      </w:r>
      <w:r w:rsidR="000852D6">
        <w:rPr>
          <w:rFonts w:ascii="Calibri" w:hAnsi="Calibri"/>
        </w:rPr>
        <w:t xml:space="preserve">Right. </w:t>
      </w:r>
      <w:r w:rsidRPr="00B11BEC">
        <w:rPr>
          <w:rFonts w:ascii="Calibri" w:hAnsi="Calibri"/>
        </w:rPr>
        <w:t xml:space="preserve">We wore our masks for a long time, we spread the chairs out, all that stuff. That’s fine. We took precautions. But we're not going to let the government dictate how we worship God. </w:t>
      </w:r>
      <w:r w:rsidR="00033830">
        <w:rPr>
          <w:rFonts w:ascii="Calibri" w:hAnsi="Calibri"/>
        </w:rPr>
        <w:t xml:space="preserve">Singing is part of our theology. </w:t>
      </w:r>
      <w:proofErr w:type="gramStart"/>
      <w:r w:rsidRPr="00B11BEC">
        <w:rPr>
          <w:rFonts w:ascii="Calibri" w:hAnsi="Calibri"/>
        </w:rPr>
        <w:t>I</w:t>
      </w:r>
      <w:proofErr w:type="gramEnd"/>
      <w:r w:rsidRPr="00B11BEC">
        <w:rPr>
          <w:rFonts w:ascii="Calibri" w:hAnsi="Calibri"/>
        </w:rPr>
        <w:t xml:space="preserve"> mean, we have always sang songs. </w:t>
      </w:r>
      <w:proofErr w:type="gramStart"/>
      <w:r w:rsidRPr="00B11BEC">
        <w:rPr>
          <w:rFonts w:ascii="Calibri" w:hAnsi="Calibri"/>
        </w:rPr>
        <w:t>So</w:t>
      </w:r>
      <w:proofErr w:type="gramEnd"/>
      <w:r w:rsidRPr="00B11BEC">
        <w:rPr>
          <w:rFonts w:ascii="Calibri" w:hAnsi="Calibri"/>
        </w:rPr>
        <w:t xml:space="preserve"> I just told the sound team, “Can you guys turn the amplifiers up a little louder the next Sunday?” </w:t>
      </w:r>
      <w:r w:rsidR="000852D6">
        <w:rPr>
          <w:rFonts w:ascii="Calibri" w:hAnsi="Calibri"/>
        </w:rPr>
        <w:t xml:space="preserve">Nothing is going to change around here related to singing. We always worship </w:t>
      </w:r>
      <w:proofErr w:type="gramStart"/>
      <w:r w:rsidR="000852D6">
        <w:rPr>
          <w:rFonts w:ascii="Calibri" w:hAnsi="Calibri"/>
        </w:rPr>
        <w:t>God</w:t>
      </w:r>
      <w:proofErr w:type="gramEnd"/>
      <w:r w:rsidR="000852D6">
        <w:rPr>
          <w:rFonts w:ascii="Calibri" w:hAnsi="Calibri"/>
        </w:rPr>
        <w:t xml:space="preserve"> and no one can stop us.</w:t>
      </w:r>
    </w:p>
    <w:p w14:paraId="626C7FFB" w14:textId="77777777" w:rsidR="00B11BEC" w:rsidRPr="00B11BEC" w:rsidRDefault="00B11BEC" w:rsidP="00B11BEC">
      <w:pPr>
        <w:spacing w:line="276" w:lineRule="auto"/>
        <w:rPr>
          <w:rFonts w:ascii="Calibri" w:hAnsi="Calibri"/>
        </w:rPr>
      </w:pPr>
    </w:p>
    <w:p w14:paraId="7776A735" w14:textId="77777777" w:rsidR="00B11BEC" w:rsidRPr="00B11BEC" w:rsidRDefault="00B11BEC" w:rsidP="00B11BEC">
      <w:pPr>
        <w:spacing w:line="276" w:lineRule="auto"/>
        <w:rPr>
          <w:rFonts w:ascii="Calibri" w:hAnsi="Calibri"/>
        </w:rPr>
      </w:pPr>
      <w:r w:rsidRPr="00B11BEC">
        <w:rPr>
          <w:rFonts w:ascii="Calibri" w:hAnsi="Calibri"/>
        </w:rPr>
        <w:t>The people of God are not going to stop gathering. We're not going to stop teaching scripture. We're not going to change the tenets of the Christian faith. We're going to just keep doing what we have always done. We have a higher accountability. This is the heart of Daniel.</w:t>
      </w:r>
    </w:p>
    <w:p w14:paraId="1DF99318" w14:textId="77777777" w:rsidR="00B11BEC" w:rsidRPr="00B11BEC" w:rsidRDefault="00B11BEC" w:rsidP="00B11BEC">
      <w:pPr>
        <w:spacing w:line="276" w:lineRule="auto"/>
        <w:rPr>
          <w:rFonts w:ascii="Calibri" w:hAnsi="Calibri"/>
        </w:rPr>
      </w:pPr>
    </w:p>
    <w:p w14:paraId="0A8CB67F" w14:textId="77777777" w:rsidR="00B11BEC" w:rsidRPr="00B11BEC" w:rsidRDefault="00B11BEC" w:rsidP="00B11BEC">
      <w:pPr>
        <w:spacing w:line="276" w:lineRule="auto"/>
        <w:rPr>
          <w:rFonts w:ascii="Calibri" w:hAnsi="Calibri"/>
        </w:rPr>
      </w:pPr>
      <w:r w:rsidRPr="00B11BEC">
        <w:rPr>
          <w:rFonts w:ascii="Calibri" w:hAnsi="Calibri"/>
        </w:rPr>
        <w:t xml:space="preserve">Several years ago, a book was put out by James Patterson and Peter Kim. They authored a book called </w:t>
      </w:r>
      <w:r w:rsidRPr="00B11BEC">
        <w:rPr>
          <w:rFonts w:ascii="Calibri" w:hAnsi="Calibri"/>
          <w:i/>
          <w:iCs/>
        </w:rPr>
        <w:t>The Day America Told the Truth.</w:t>
      </w:r>
      <w:r w:rsidRPr="00B11BEC">
        <w:rPr>
          <w:rFonts w:ascii="Calibri" w:hAnsi="Calibri"/>
        </w:rPr>
        <w:t xml:space="preserve"> They did a survey and they asked people all over America what they would be willing to do for ten million dollars. The results were astounding. 25% of those surveyed said they would abandon their entire family if they had ten million dollars. 25% said they would abandon their church if they were given ten million dollars. 23% said they would become prostitutes for a week or more. 16% would give up their American citizenship. 16% said they would leave their spouse. 10% said they would withhold a testimony and let a murderer go free. 7% said they would kill a stranger. And 3% said they would even put their kids up for adoption. The money is right. Some of you just thought, “I may pray about that one.” </w:t>
      </w:r>
    </w:p>
    <w:p w14:paraId="5341D125" w14:textId="77777777" w:rsidR="00B11BEC" w:rsidRPr="00B11BEC" w:rsidRDefault="00B11BEC" w:rsidP="00B11BEC">
      <w:pPr>
        <w:spacing w:line="276" w:lineRule="auto"/>
        <w:rPr>
          <w:rFonts w:ascii="Calibri" w:hAnsi="Calibri"/>
        </w:rPr>
      </w:pPr>
    </w:p>
    <w:p w14:paraId="1F015C53" w14:textId="21A6549C" w:rsidR="00B11BEC" w:rsidRPr="00B11BEC" w:rsidRDefault="00B11BEC" w:rsidP="00B11BEC">
      <w:pPr>
        <w:spacing w:line="276" w:lineRule="auto"/>
        <w:rPr>
          <w:rFonts w:ascii="Calibri" w:hAnsi="Calibri"/>
        </w:rPr>
      </w:pPr>
      <w:r w:rsidRPr="00B11BEC">
        <w:rPr>
          <w:rFonts w:ascii="Calibri" w:hAnsi="Calibri"/>
        </w:rPr>
        <w:t xml:space="preserve">Having integrity is hard. Integrity is doing what is right no matter the cost, no matter what the challenge is. Integrity is doing what's right when nobody's looking. It's doing what honors God when it seems small. It's doing the little things. </w:t>
      </w:r>
    </w:p>
    <w:p w14:paraId="123F9480" w14:textId="77777777" w:rsidR="00B11BEC" w:rsidRPr="00B11BEC" w:rsidRDefault="00B11BEC" w:rsidP="00B11BEC">
      <w:pPr>
        <w:spacing w:line="276" w:lineRule="auto"/>
        <w:rPr>
          <w:rFonts w:ascii="Calibri" w:hAnsi="Calibri"/>
        </w:rPr>
      </w:pPr>
    </w:p>
    <w:p w14:paraId="2C30BCC1" w14:textId="62818885" w:rsidR="00B11BEC" w:rsidRPr="00B11BEC" w:rsidRDefault="00B11BEC" w:rsidP="00B11BEC">
      <w:pPr>
        <w:spacing w:line="276" w:lineRule="auto"/>
        <w:rPr>
          <w:rFonts w:ascii="Calibri" w:hAnsi="Calibri"/>
        </w:rPr>
      </w:pPr>
      <w:r w:rsidRPr="00B11BEC">
        <w:rPr>
          <w:rFonts w:ascii="Calibri" w:hAnsi="Calibri"/>
        </w:rPr>
        <w:t>One of the cool things about Daniel is he's always respectful to the king. He's always gracious and kind. Even the morning after Da</w:t>
      </w:r>
      <w:r w:rsidR="00033830">
        <w:rPr>
          <w:rFonts w:ascii="Calibri" w:hAnsi="Calibri"/>
        </w:rPr>
        <w:t>niel</w:t>
      </w:r>
      <w:r w:rsidRPr="00B11BEC">
        <w:rPr>
          <w:rFonts w:ascii="Calibri" w:hAnsi="Calibri"/>
        </w:rPr>
        <w:t xml:space="preserve"> is put into the lion's den, he's gracious to the </w:t>
      </w:r>
      <w:r w:rsidR="00BF501B">
        <w:rPr>
          <w:rFonts w:ascii="Calibri" w:hAnsi="Calibri"/>
        </w:rPr>
        <w:t>authorities that put him there</w:t>
      </w:r>
      <w:r w:rsidRPr="00B11BEC">
        <w:rPr>
          <w:rFonts w:ascii="Calibri" w:hAnsi="Calibri"/>
        </w:rPr>
        <w:t xml:space="preserve">. </w:t>
      </w:r>
    </w:p>
    <w:p w14:paraId="64C6122D" w14:textId="77777777" w:rsidR="00B11BEC" w:rsidRPr="00B11BEC" w:rsidRDefault="00B11BEC" w:rsidP="00B11BEC">
      <w:pPr>
        <w:spacing w:line="276" w:lineRule="auto"/>
        <w:rPr>
          <w:rFonts w:ascii="Calibri" w:hAnsi="Calibri"/>
        </w:rPr>
      </w:pPr>
    </w:p>
    <w:p w14:paraId="1DB42EED" w14:textId="617B4773" w:rsidR="00B11BEC" w:rsidRPr="00B11BEC" w:rsidRDefault="00B11BEC" w:rsidP="00B11BEC">
      <w:pPr>
        <w:spacing w:line="276" w:lineRule="auto"/>
        <w:rPr>
          <w:rFonts w:ascii="Calibri" w:hAnsi="Calibri"/>
        </w:rPr>
      </w:pPr>
      <w:r w:rsidRPr="00B11BEC">
        <w:rPr>
          <w:rFonts w:ascii="Calibri" w:hAnsi="Calibri"/>
        </w:rPr>
        <w:t xml:space="preserve">Now one of the traditions of the </w:t>
      </w:r>
      <w:proofErr w:type="spellStart"/>
      <w:r w:rsidRPr="00B11BEC">
        <w:rPr>
          <w:rFonts w:ascii="Calibri" w:hAnsi="Calibri"/>
        </w:rPr>
        <w:t>Medo</w:t>
      </w:r>
      <w:proofErr w:type="spellEnd"/>
      <w:r w:rsidRPr="00B11BEC">
        <w:rPr>
          <w:rFonts w:ascii="Calibri" w:hAnsi="Calibri"/>
        </w:rPr>
        <w:t xml:space="preserve">-Persian Empire was once a king put a law into order, it could not be revoked. You want to talk about some dumb people, read about the kings. Just dumb. </w:t>
      </w:r>
      <w:proofErr w:type="gramStart"/>
      <w:r w:rsidRPr="00B11BEC">
        <w:rPr>
          <w:rFonts w:ascii="Calibri" w:hAnsi="Calibri"/>
        </w:rPr>
        <w:t>So</w:t>
      </w:r>
      <w:proofErr w:type="gramEnd"/>
      <w:r w:rsidRPr="00B11BEC">
        <w:rPr>
          <w:rFonts w:ascii="Calibri" w:hAnsi="Calibri"/>
        </w:rPr>
        <w:t xml:space="preserve"> the critics come to the king and they're like, “King, you're so awesome. We want to put this law in order that elevates you. And it says that nobody can worship any other deity but you for 30 days.” The king is like, “I'm </w:t>
      </w:r>
      <w:proofErr w:type="gramStart"/>
      <w:r w:rsidRPr="00B11BEC">
        <w:rPr>
          <w:rFonts w:ascii="Calibri" w:hAnsi="Calibri"/>
        </w:rPr>
        <w:t>pretty amazing</w:t>
      </w:r>
      <w:proofErr w:type="gramEnd"/>
      <w:r w:rsidRPr="00B11BEC">
        <w:rPr>
          <w:rFonts w:ascii="Calibri" w:hAnsi="Calibri"/>
        </w:rPr>
        <w:t>. What a great idea,” and he signs it. It can't be revoked. Now the reason it couldn't be revoked is because they believe that it showed weakness if you enacted a law and then you undid it.</w:t>
      </w:r>
    </w:p>
    <w:p w14:paraId="24790720" w14:textId="77777777" w:rsidR="00B11BEC" w:rsidRPr="00B11BEC" w:rsidRDefault="00B11BEC" w:rsidP="00B11BEC">
      <w:pPr>
        <w:spacing w:line="276" w:lineRule="auto"/>
        <w:rPr>
          <w:rFonts w:ascii="Calibri" w:hAnsi="Calibri"/>
        </w:rPr>
      </w:pPr>
    </w:p>
    <w:p w14:paraId="521325F9" w14:textId="232D17E2" w:rsidR="00B11BEC" w:rsidRPr="00B11BEC" w:rsidRDefault="00B11BEC" w:rsidP="00B11BEC">
      <w:pPr>
        <w:spacing w:line="276" w:lineRule="auto"/>
        <w:rPr>
          <w:rFonts w:ascii="Calibri" w:hAnsi="Calibri"/>
        </w:rPr>
      </w:pPr>
      <w:proofErr w:type="gramStart"/>
      <w:r w:rsidRPr="00B11BEC">
        <w:rPr>
          <w:rFonts w:ascii="Calibri" w:hAnsi="Calibri"/>
        </w:rPr>
        <w:t>So</w:t>
      </w:r>
      <w:proofErr w:type="gramEnd"/>
      <w:r w:rsidRPr="00B11BEC">
        <w:rPr>
          <w:rFonts w:ascii="Calibri" w:hAnsi="Calibri"/>
        </w:rPr>
        <w:t xml:space="preserve"> the king can't </w:t>
      </w:r>
      <w:r w:rsidR="006C375F">
        <w:rPr>
          <w:rFonts w:ascii="Calibri" w:hAnsi="Calibri"/>
        </w:rPr>
        <w:t>change</w:t>
      </w:r>
      <w:r w:rsidRPr="00B11BEC">
        <w:rPr>
          <w:rFonts w:ascii="Calibri" w:hAnsi="Calibri"/>
        </w:rPr>
        <w:t xml:space="preserve"> the </w:t>
      </w:r>
      <w:r w:rsidR="006C375F">
        <w:rPr>
          <w:rFonts w:ascii="Calibri" w:hAnsi="Calibri"/>
        </w:rPr>
        <w:t xml:space="preserve">silly </w:t>
      </w:r>
      <w:r w:rsidRPr="00B11BEC">
        <w:rPr>
          <w:rFonts w:ascii="Calibri" w:hAnsi="Calibri"/>
        </w:rPr>
        <w:t>l</w:t>
      </w:r>
      <w:r w:rsidR="006C375F">
        <w:rPr>
          <w:rFonts w:ascii="Calibri" w:hAnsi="Calibri"/>
        </w:rPr>
        <w:t>aw</w:t>
      </w:r>
      <w:r w:rsidRPr="00B11BEC">
        <w:rPr>
          <w:rFonts w:ascii="Calibri" w:hAnsi="Calibri"/>
        </w:rPr>
        <w:t xml:space="preserve">. He can't go back on it. Even though he loves Daniel and recognizes Daniel is the guy that's number two in the kingdom. He can't stop it. But this doesn't change the integrity of Daniel. Daniel treats his adversaries with respect, even the people that schemed against him. He has no harsh words for them. </w:t>
      </w:r>
    </w:p>
    <w:p w14:paraId="43A4A902" w14:textId="77777777" w:rsidR="00B11BEC" w:rsidRPr="00B11BEC" w:rsidRDefault="00B11BEC" w:rsidP="00B11BEC">
      <w:pPr>
        <w:spacing w:line="276" w:lineRule="auto"/>
        <w:rPr>
          <w:rFonts w:ascii="Calibri" w:hAnsi="Calibri"/>
        </w:rPr>
      </w:pPr>
    </w:p>
    <w:p w14:paraId="1EF48C9E" w14:textId="669BAF82" w:rsidR="00B11BEC" w:rsidRPr="00B11BEC" w:rsidRDefault="00B11BEC" w:rsidP="00B11BEC">
      <w:pPr>
        <w:spacing w:line="276" w:lineRule="auto"/>
        <w:rPr>
          <w:rFonts w:ascii="Calibri" w:hAnsi="Calibri"/>
        </w:rPr>
      </w:pPr>
      <w:r w:rsidRPr="00B11BEC">
        <w:rPr>
          <w:rFonts w:ascii="Calibri" w:hAnsi="Calibri"/>
        </w:rPr>
        <w:t>We can also increase our integrity by building our moral compass around Jesus. Jesus is our</w:t>
      </w:r>
      <w:r w:rsidR="006C375F">
        <w:rPr>
          <w:rFonts w:ascii="Calibri" w:hAnsi="Calibri"/>
        </w:rPr>
        <w:t xml:space="preserve"> standard</w:t>
      </w:r>
      <w:r w:rsidRPr="00B11BEC">
        <w:rPr>
          <w:rFonts w:ascii="Calibri" w:hAnsi="Calibri"/>
        </w:rPr>
        <w:t xml:space="preserve">. It's not the culture. It’s not our neighbors. It's not our friends. It's not even our family. It is Jesus. We build our </w:t>
      </w:r>
      <w:r w:rsidR="008A18B3">
        <w:rPr>
          <w:rFonts w:ascii="Calibri" w:hAnsi="Calibri"/>
        </w:rPr>
        <w:t>convictions</w:t>
      </w:r>
      <w:r w:rsidRPr="00B11BEC">
        <w:rPr>
          <w:rFonts w:ascii="Calibri" w:hAnsi="Calibri"/>
        </w:rPr>
        <w:t xml:space="preserve"> around the life, the ministry, </w:t>
      </w:r>
      <w:proofErr w:type="gramStart"/>
      <w:r w:rsidRPr="00B11BEC">
        <w:rPr>
          <w:rFonts w:ascii="Calibri" w:hAnsi="Calibri"/>
        </w:rPr>
        <w:t>Jesus</w:t>
      </w:r>
      <w:proofErr w:type="gramEnd"/>
      <w:r w:rsidRPr="00B11BEC">
        <w:rPr>
          <w:rFonts w:ascii="Calibri" w:hAnsi="Calibri"/>
        </w:rPr>
        <w:t xml:space="preserve"> and His word. This helps us to stay consistent in the small, little things. </w:t>
      </w:r>
    </w:p>
    <w:p w14:paraId="26C3498A" w14:textId="77777777" w:rsidR="00B11BEC" w:rsidRPr="00B11BEC" w:rsidRDefault="00B11BEC" w:rsidP="00B11BEC">
      <w:pPr>
        <w:spacing w:line="276" w:lineRule="auto"/>
        <w:rPr>
          <w:rFonts w:ascii="Calibri" w:hAnsi="Calibri"/>
        </w:rPr>
      </w:pPr>
    </w:p>
    <w:p w14:paraId="2CE8F931" w14:textId="77777777" w:rsidR="00B11BEC" w:rsidRPr="00B11BEC" w:rsidRDefault="00B11BEC" w:rsidP="00B11BEC">
      <w:pPr>
        <w:spacing w:line="276" w:lineRule="auto"/>
        <w:rPr>
          <w:rFonts w:ascii="Calibri" w:hAnsi="Calibri"/>
        </w:rPr>
      </w:pPr>
      <w:r w:rsidRPr="00B11BEC">
        <w:rPr>
          <w:rFonts w:ascii="Calibri" w:hAnsi="Calibri"/>
        </w:rPr>
        <w:t xml:space="preserve">I just love how Daniel goes right back to the place of prayer and does what he has always done, even though the king’s law is trying to prohibit his spiritual commitment. </w:t>
      </w:r>
    </w:p>
    <w:p w14:paraId="00ACA046" w14:textId="77777777" w:rsidR="00B11BEC" w:rsidRPr="00B11BEC" w:rsidRDefault="00B11BEC" w:rsidP="00B11BEC">
      <w:pPr>
        <w:spacing w:line="276" w:lineRule="auto"/>
        <w:rPr>
          <w:rFonts w:ascii="Calibri" w:hAnsi="Calibri"/>
        </w:rPr>
      </w:pPr>
    </w:p>
    <w:p w14:paraId="798D5E3D" w14:textId="77777777" w:rsidR="00B11BEC" w:rsidRPr="00B11BEC" w:rsidRDefault="00B11BEC" w:rsidP="00B11BEC">
      <w:pPr>
        <w:spacing w:line="276" w:lineRule="auto"/>
        <w:rPr>
          <w:rFonts w:ascii="Calibri" w:hAnsi="Calibri"/>
        </w:rPr>
      </w:pPr>
      <w:proofErr w:type="gramStart"/>
      <w:r w:rsidRPr="00B11BEC">
        <w:rPr>
          <w:rFonts w:ascii="Calibri" w:hAnsi="Calibri"/>
        </w:rPr>
        <w:t>So</w:t>
      </w:r>
      <w:proofErr w:type="gramEnd"/>
      <w:r w:rsidRPr="00B11BEC">
        <w:rPr>
          <w:rFonts w:ascii="Calibri" w:hAnsi="Calibri"/>
        </w:rPr>
        <w:t xml:space="preserve"> there's integrity and doing the right thing no matter what the cost is. There's:</w:t>
      </w:r>
    </w:p>
    <w:p w14:paraId="3F654EEF" w14:textId="77777777" w:rsidR="00B11BEC" w:rsidRPr="00B11BEC" w:rsidRDefault="00B11BEC" w:rsidP="00B11BEC">
      <w:pPr>
        <w:spacing w:line="276" w:lineRule="auto"/>
        <w:rPr>
          <w:rFonts w:ascii="Calibri" w:hAnsi="Calibri"/>
        </w:rPr>
      </w:pPr>
    </w:p>
    <w:p w14:paraId="2C92071C" w14:textId="77777777" w:rsidR="00B11BEC" w:rsidRPr="00B11BEC" w:rsidRDefault="00B11BEC" w:rsidP="00B11BEC">
      <w:pPr>
        <w:spacing w:line="276" w:lineRule="auto"/>
        <w:rPr>
          <w:rFonts w:ascii="Calibri" w:hAnsi="Calibri"/>
          <w:b/>
          <w:bCs/>
        </w:rPr>
      </w:pPr>
      <w:r w:rsidRPr="00B11BEC">
        <w:rPr>
          <w:rFonts w:ascii="Calibri" w:hAnsi="Calibri"/>
          <w:b/>
          <w:bCs/>
        </w:rPr>
        <w:t>3. INTERCESSION—Bringing every concern to God in prayer.</w:t>
      </w:r>
    </w:p>
    <w:p w14:paraId="7927804E" w14:textId="77777777" w:rsidR="00B11BEC" w:rsidRPr="00B11BEC" w:rsidRDefault="00B11BEC" w:rsidP="00B11BEC">
      <w:pPr>
        <w:spacing w:line="276" w:lineRule="auto"/>
        <w:rPr>
          <w:rFonts w:ascii="Calibri" w:hAnsi="Calibri"/>
        </w:rPr>
      </w:pPr>
    </w:p>
    <w:p w14:paraId="7B7226F2" w14:textId="77777777" w:rsidR="00B11BEC" w:rsidRPr="00B11BEC" w:rsidRDefault="00B11BEC" w:rsidP="00B11BEC">
      <w:pPr>
        <w:spacing w:line="276" w:lineRule="auto"/>
        <w:rPr>
          <w:rFonts w:ascii="Calibri" w:hAnsi="Calibri"/>
        </w:rPr>
      </w:pPr>
      <w:r w:rsidRPr="00B11BEC">
        <w:rPr>
          <w:rFonts w:ascii="Calibri" w:hAnsi="Calibri"/>
        </w:rPr>
        <w:t xml:space="preserve">“‘Therefore, Your Majesty, establish the edict and sign the document so that, as a law of the Medes and Persians, it is irrevocable and cannot be changed.’” </w:t>
      </w:r>
      <w:proofErr w:type="gramStart"/>
      <w:r w:rsidRPr="00B11BEC">
        <w:rPr>
          <w:rFonts w:ascii="Calibri" w:hAnsi="Calibri"/>
        </w:rPr>
        <w:t>So</w:t>
      </w:r>
      <w:proofErr w:type="gramEnd"/>
      <w:r w:rsidRPr="00B11BEC">
        <w:rPr>
          <w:rFonts w:ascii="Calibri" w:hAnsi="Calibri"/>
        </w:rPr>
        <w:t xml:space="preserve"> King Darius signed the written edict. When Daniel learned that the document had been signed, he went into his house. The windows in its upstairs room opened toward Jerusalem, and three times a day he got down on his knees, prayed, and gave thanks to God, just as he had done before” (Daniel 6:8-10).</w:t>
      </w:r>
    </w:p>
    <w:p w14:paraId="654D006E" w14:textId="77777777" w:rsidR="00B11BEC" w:rsidRPr="00B11BEC" w:rsidRDefault="00B11BEC" w:rsidP="00B11BEC">
      <w:pPr>
        <w:spacing w:line="276" w:lineRule="auto"/>
        <w:rPr>
          <w:rFonts w:ascii="Calibri" w:hAnsi="Calibri"/>
        </w:rPr>
      </w:pPr>
    </w:p>
    <w:p w14:paraId="5616792A" w14:textId="77777777" w:rsidR="00B11BEC" w:rsidRPr="00B11BEC" w:rsidRDefault="00B11BEC" w:rsidP="00B11BEC">
      <w:pPr>
        <w:spacing w:line="276" w:lineRule="auto"/>
        <w:rPr>
          <w:rFonts w:ascii="Calibri" w:hAnsi="Calibri"/>
        </w:rPr>
      </w:pPr>
      <w:r w:rsidRPr="00B11BEC">
        <w:rPr>
          <w:rFonts w:ascii="Calibri" w:hAnsi="Calibri"/>
        </w:rPr>
        <w:lastRenderedPageBreak/>
        <w:t xml:space="preserve">That’s the first thing Daniel did. He got the bad news that the law had been enacted, and then he's like, “I'm going to go home and pray.” I love this. </w:t>
      </w:r>
    </w:p>
    <w:p w14:paraId="37332E1B" w14:textId="77777777" w:rsidR="00B11BEC" w:rsidRPr="00B11BEC" w:rsidRDefault="00B11BEC" w:rsidP="00B11BEC">
      <w:pPr>
        <w:spacing w:line="276" w:lineRule="auto"/>
        <w:rPr>
          <w:rFonts w:ascii="Calibri" w:hAnsi="Calibri"/>
        </w:rPr>
      </w:pPr>
    </w:p>
    <w:p w14:paraId="417C8039" w14:textId="1DBCC8C7" w:rsidR="00B11BEC" w:rsidRPr="00B11BEC" w:rsidRDefault="00B11BEC" w:rsidP="00B11BEC">
      <w:pPr>
        <w:spacing w:line="276" w:lineRule="auto"/>
        <w:rPr>
          <w:rFonts w:ascii="Calibri" w:hAnsi="Calibri"/>
        </w:rPr>
      </w:pPr>
      <w:r w:rsidRPr="00B11BEC">
        <w:rPr>
          <w:rFonts w:ascii="Calibri" w:hAnsi="Calibri"/>
        </w:rPr>
        <w:t xml:space="preserve">“Then these men went as a group and found Daniel petitioning and imploring his God” (Daniel </w:t>
      </w:r>
      <w:r w:rsidR="006C375F">
        <w:rPr>
          <w:rFonts w:ascii="Calibri" w:hAnsi="Calibri"/>
        </w:rPr>
        <w:t>6:</w:t>
      </w:r>
      <w:r w:rsidRPr="00B11BEC">
        <w:rPr>
          <w:rFonts w:ascii="Calibri" w:hAnsi="Calibri"/>
        </w:rPr>
        <w:t xml:space="preserve">11). Daniel's praying, “God, protect me. God, watch over me. Please spare me, Lord.” </w:t>
      </w:r>
    </w:p>
    <w:p w14:paraId="604FF04F" w14:textId="77777777" w:rsidR="00B11BEC" w:rsidRPr="00B11BEC" w:rsidRDefault="00B11BEC" w:rsidP="00B11BEC">
      <w:pPr>
        <w:spacing w:line="276" w:lineRule="auto"/>
        <w:rPr>
          <w:rFonts w:ascii="Calibri" w:hAnsi="Calibri"/>
        </w:rPr>
      </w:pPr>
    </w:p>
    <w:p w14:paraId="75C2EC39" w14:textId="77777777" w:rsidR="00B11BEC" w:rsidRPr="00B11BEC" w:rsidRDefault="00B11BEC" w:rsidP="00B11BEC">
      <w:pPr>
        <w:spacing w:line="276" w:lineRule="auto"/>
        <w:rPr>
          <w:rFonts w:ascii="Calibri" w:hAnsi="Calibri"/>
        </w:rPr>
      </w:pPr>
      <w:r w:rsidRPr="00B11BEC">
        <w:rPr>
          <w:rFonts w:ascii="Calibri" w:hAnsi="Calibri"/>
        </w:rPr>
        <w:t>“</w:t>
      </w:r>
      <w:proofErr w:type="gramStart"/>
      <w:r w:rsidRPr="00B11BEC">
        <w:rPr>
          <w:rFonts w:ascii="Calibri" w:hAnsi="Calibri"/>
        </w:rPr>
        <w:t>So</w:t>
      </w:r>
      <w:proofErr w:type="gramEnd"/>
      <w:r w:rsidRPr="00B11BEC">
        <w:rPr>
          <w:rFonts w:ascii="Calibri" w:hAnsi="Calibri"/>
        </w:rPr>
        <w:t xml:space="preserve"> they approached the king and asked about his edict: ‘Didn’t you sign an edict that for thirty days any person who petitions any god or man except you, the king, will be thrown into the lions’ den?’” (Daniel 6:12). </w:t>
      </w:r>
    </w:p>
    <w:p w14:paraId="51ED4BA1" w14:textId="77777777" w:rsidR="00B11BEC" w:rsidRPr="00B11BEC" w:rsidRDefault="00B11BEC" w:rsidP="00B11BEC">
      <w:pPr>
        <w:spacing w:line="276" w:lineRule="auto"/>
        <w:rPr>
          <w:rFonts w:ascii="Calibri" w:hAnsi="Calibri"/>
        </w:rPr>
      </w:pPr>
    </w:p>
    <w:p w14:paraId="177B4252" w14:textId="77777777" w:rsidR="00B11BEC" w:rsidRPr="00B11BEC" w:rsidRDefault="00B11BEC" w:rsidP="00B11BEC">
      <w:pPr>
        <w:spacing w:line="276" w:lineRule="auto"/>
        <w:rPr>
          <w:rFonts w:ascii="Calibri" w:hAnsi="Calibri"/>
        </w:rPr>
      </w:pPr>
      <w:r w:rsidRPr="00B11BEC">
        <w:rPr>
          <w:rFonts w:ascii="Calibri" w:hAnsi="Calibri"/>
        </w:rPr>
        <w:t xml:space="preserve">They’re like, “We got him. We tricked him. Daniel took the bait. Daniel was so dumb that when he got the news of the new law, he went </w:t>
      </w:r>
      <w:proofErr w:type="gramStart"/>
      <w:r w:rsidRPr="00B11BEC">
        <w:rPr>
          <w:rFonts w:ascii="Calibri" w:hAnsi="Calibri"/>
        </w:rPr>
        <w:t>back</w:t>
      </w:r>
      <w:proofErr w:type="gramEnd"/>
      <w:r w:rsidRPr="00B11BEC">
        <w:rPr>
          <w:rFonts w:ascii="Calibri" w:hAnsi="Calibri"/>
        </w:rPr>
        <w:t xml:space="preserve"> and he prayed anyway. What is wrong with Daniel?”</w:t>
      </w:r>
    </w:p>
    <w:p w14:paraId="6EAC0DAA" w14:textId="77777777" w:rsidR="00B11BEC" w:rsidRPr="00B11BEC" w:rsidRDefault="00B11BEC" w:rsidP="00B11BEC">
      <w:pPr>
        <w:spacing w:line="276" w:lineRule="auto"/>
        <w:rPr>
          <w:rFonts w:ascii="Calibri" w:hAnsi="Calibri"/>
        </w:rPr>
      </w:pPr>
    </w:p>
    <w:p w14:paraId="599536B5" w14:textId="6E6F2B85" w:rsidR="00B11BEC" w:rsidRPr="00B11BEC" w:rsidRDefault="00B11BEC" w:rsidP="00B11BEC">
      <w:pPr>
        <w:spacing w:line="276" w:lineRule="auto"/>
        <w:rPr>
          <w:rFonts w:ascii="Calibri" w:hAnsi="Calibri"/>
        </w:rPr>
      </w:pPr>
      <w:r w:rsidRPr="00B11BEC">
        <w:rPr>
          <w:rFonts w:ascii="Calibri" w:hAnsi="Calibri"/>
        </w:rPr>
        <w:t xml:space="preserve">But what they didn't understand is the power of prayer. If you're going to be a person of courage, you </w:t>
      </w:r>
      <w:proofErr w:type="gramStart"/>
      <w:r w:rsidRPr="00B11BEC">
        <w:rPr>
          <w:rFonts w:ascii="Calibri" w:hAnsi="Calibri"/>
        </w:rPr>
        <w:t>have to</w:t>
      </w:r>
      <w:proofErr w:type="gramEnd"/>
      <w:r w:rsidRPr="00B11BEC">
        <w:rPr>
          <w:rFonts w:ascii="Calibri" w:hAnsi="Calibri"/>
        </w:rPr>
        <w:t xml:space="preserve"> be a person of intercession. </w:t>
      </w:r>
      <w:proofErr w:type="gramStart"/>
      <w:r w:rsidRPr="00B11BEC">
        <w:rPr>
          <w:rFonts w:ascii="Calibri" w:hAnsi="Calibri"/>
        </w:rPr>
        <w:t>Daniel</w:t>
      </w:r>
      <w:proofErr w:type="gramEnd"/>
      <w:r w:rsidRPr="00B11BEC">
        <w:rPr>
          <w:rFonts w:ascii="Calibri" w:hAnsi="Calibri"/>
        </w:rPr>
        <w:t xml:space="preserve"> realize he needed God. He could not get by this situation if he didn't have the power of God intervening in his life. If you're under pressure today, you need prayer or you maybe need God more than you've ever needed Him before. </w:t>
      </w:r>
    </w:p>
    <w:p w14:paraId="4C6092A6" w14:textId="77777777" w:rsidR="00B11BEC" w:rsidRPr="00B11BEC" w:rsidRDefault="00B11BEC" w:rsidP="00B11BEC">
      <w:pPr>
        <w:spacing w:line="276" w:lineRule="auto"/>
        <w:rPr>
          <w:rFonts w:ascii="Calibri" w:hAnsi="Calibri"/>
        </w:rPr>
      </w:pPr>
    </w:p>
    <w:p w14:paraId="2FE6BC6D" w14:textId="135AF9AD" w:rsidR="00B11BEC" w:rsidRPr="00B11BEC" w:rsidRDefault="00B11BEC" w:rsidP="00B11BEC">
      <w:pPr>
        <w:spacing w:line="276" w:lineRule="auto"/>
        <w:rPr>
          <w:rFonts w:ascii="Calibri" w:hAnsi="Calibri"/>
        </w:rPr>
      </w:pPr>
      <w:r w:rsidRPr="00B11BEC">
        <w:rPr>
          <w:rFonts w:ascii="Calibri" w:hAnsi="Calibri"/>
        </w:rPr>
        <w:t>It says, “He prayed with thanksgiving.” Da</w:t>
      </w:r>
      <w:r w:rsidR="008A18B3">
        <w:rPr>
          <w:rFonts w:ascii="Calibri" w:hAnsi="Calibri"/>
        </w:rPr>
        <w:t>niel</w:t>
      </w:r>
      <w:r w:rsidRPr="00B11BEC">
        <w:rPr>
          <w:rFonts w:ascii="Calibri" w:hAnsi="Calibri"/>
        </w:rPr>
        <w:t xml:space="preserve"> wasn't feeling sorry for himself. And then “he </w:t>
      </w:r>
      <w:proofErr w:type="gramStart"/>
      <w:r w:rsidRPr="00B11BEC">
        <w:rPr>
          <w:rFonts w:ascii="Calibri" w:hAnsi="Calibri"/>
        </w:rPr>
        <w:t>petitioned</w:t>
      </w:r>
      <w:proofErr w:type="gramEnd"/>
      <w:r w:rsidRPr="00B11BEC">
        <w:rPr>
          <w:rFonts w:ascii="Calibri" w:hAnsi="Calibri"/>
        </w:rPr>
        <w:t xml:space="preserve"> and he implored God.” There's passion. There's supplication that's there. Daniel was addicted to prayer. Daniel realized the whole reason that I'm in the leadership position that I'm in was all from God. There's a correlation between Daniel's prayer life and his rise in leadership. </w:t>
      </w:r>
    </w:p>
    <w:p w14:paraId="41D77E6F" w14:textId="77777777" w:rsidR="00B11BEC" w:rsidRPr="00B11BEC" w:rsidRDefault="00B11BEC" w:rsidP="00B11BEC">
      <w:pPr>
        <w:spacing w:line="276" w:lineRule="auto"/>
        <w:rPr>
          <w:rFonts w:ascii="Calibri" w:hAnsi="Calibri"/>
        </w:rPr>
      </w:pPr>
    </w:p>
    <w:p w14:paraId="031A4431" w14:textId="77777777" w:rsidR="00B11BEC" w:rsidRPr="00B11BEC" w:rsidRDefault="00B11BEC" w:rsidP="00B11BEC">
      <w:pPr>
        <w:spacing w:line="276" w:lineRule="auto"/>
        <w:rPr>
          <w:rFonts w:ascii="Calibri" w:hAnsi="Calibri"/>
        </w:rPr>
      </w:pPr>
      <w:r w:rsidRPr="00B11BEC">
        <w:rPr>
          <w:rFonts w:ascii="Calibri" w:hAnsi="Calibri"/>
        </w:rPr>
        <w:t xml:space="preserve">If you want to be a person that rises in authority and if you want the hand of God to bless and to lead your life, you </w:t>
      </w:r>
      <w:proofErr w:type="gramStart"/>
      <w:r w:rsidRPr="00B11BEC">
        <w:rPr>
          <w:rFonts w:ascii="Calibri" w:hAnsi="Calibri"/>
        </w:rPr>
        <w:t>have to</w:t>
      </w:r>
      <w:proofErr w:type="gramEnd"/>
      <w:r w:rsidRPr="00B11BEC">
        <w:rPr>
          <w:rFonts w:ascii="Calibri" w:hAnsi="Calibri"/>
        </w:rPr>
        <w:t xml:space="preserve"> be a person of intercession. You </w:t>
      </w:r>
      <w:proofErr w:type="gramStart"/>
      <w:r w:rsidRPr="00B11BEC">
        <w:rPr>
          <w:rFonts w:ascii="Calibri" w:hAnsi="Calibri"/>
        </w:rPr>
        <w:t>have to</w:t>
      </w:r>
      <w:proofErr w:type="gramEnd"/>
      <w:r w:rsidRPr="00B11BEC">
        <w:rPr>
          <w:rFonts w:ascii="Calibri" w:hAnsi="Calibri"/>
        </w:rPr>
        <w:t xml:space="preserve"> talk to God. That's where the power comes from. That's where the strength comes from. That's where your dynamics come from. They all come from God. We got to reach Him through prayer. </w:t>
      </w:r>
    </w:p>
    <w:p w14:paraId="21B6B371" w14:textId="77777777" w:rsidR="00B11BEC" w:rsidRPr="00B11BEC" w:rsidRDefault="00B11BEC" w:rsidP="00B11BEC">
      <w:pPr>
        <w:spacing w:line="276" w:lineRule="auto"/>
        <w:rPr>
          <w:rFonts w:ascii="Calibri" w:hAnsi="Calibri"/>
        </w:rPr>
      </w:pPr>
    </w:p>
    <w:p w14:paraId="790EACE6" w14:textId="557485E8" w:rsidR="00B11BEC" w:rsidRPr="00B11BEC" w:rsidRDefault="00B11BEC" w:rsidP="00B11BEC">
      <w:pPr>
        <w:spacing w:line="276" w:lineRule="auto"/>
        <w:rPr>
          <w:rFonts w:ascii="Calibri" w:hAnsi="Calibri"/>
        </w:rPr>
      </w:pPr>
      <w:r w:rsidRPr="00B11BEC">
        <w:rPr>
          <w:rFonts w:ascii="Calibri" w:hAnsi="Calibri"/>
        </w:rPr>
        <w:t xml:space="preserve">Now our instinct when we get the bad news, is to panic, to activate (that is trying to fix it), to crawl into the fetal position and to quit, to get angry, to call a friend. But God wants us to pray. Prayer should be our first response. Daniel's prayerfulness was his secret power. Three times a day he's calling on the name of the Lord. </w:t>
      </w:r>
    </w:p>
    <w:p w14:paraId="430BE2E6" w14:textId="77777777" w:rsidR="00B11BEC" w:rsidRPr="00B11BEC" w:rsidRDefault="00B11BEC" w:rsidP="00B11BEC">
      <w:pPr>
        <w:spacing w:line="276" w:lineRule="auto"/>
        <w:rPr>
          <w:rFonts w:ascii="Calibri" w:hAnsi="Calibri"/>
        </w:rPr>
      </w:pPr>
    </w:p>
    <w:p w14:paraId="3A0C6866" w14:textId="77777777" w:rsidR="00B11BEC" w:rsidRPr="00B11BEC" w:rsidRDefault="00B11BEC" w:rsidP="00B11BEC">
      <w:pPr>
        <w:spacing w:line="276" w:lineRule="auto"/>
        <w:rPr>
          <w:rFonts w:ascii="Calibri" w:hAnsi="Calibri"/>
        </w:rPr>
      </w:pPr>
      <w:r w:rsidRPr="00B11BEC">
        <w:rPr>
          <w:rFonts w:ascii="Calibri" w:hAnsi="Calibri"/>
        </w:rPr>
        <w:t xml:space="preserve">Now it’s interesting. The Bible doesn't say that we </w:t>
      </w:r>
      <w:proofErr w:type="gramStart"/>
      <w:r w:rsidRPr="00B11BEC">
        <w:rPr>
          <w:rFonts w:ascii="Calibri" w:hAnsi="Calibri"/>
        </w:rPr>
        <w:t>have to</w:t>
      </w:r>
      <w:proofErr w:type="gramEnd"/>
      <w:r w:rsidRPr="00B11BEC">
        <w:rPr>
          <w:rFonts w:ascii="Calibri" w:hAnsi="Calibri"/>
        </w:rPr>
        <w:t xml:space="preserve"> pray three times a day. Thessalonians says we ought to “pray without ceasing.” We ought to pray all the time. But </w:t>
      </w:r>
      <w:r w:rsidRPr="00B11BEC">
        <w:rPr>
          <w:rFonts w:ascii="Calibri" w:hAnsi="Calibri"/>
        </w:rPr>
        <w:lastRenderedPageBreak/>
        <w:t xml:space="preserve">there's nothing in the Bible that says you </w:t>
      </w:r>
      <w:proofErr w:type="gramStart"/>
      <w:r w:rsidRPr="00B11BEC">
        <w:rPr>
          <w:rFonts w:ascii="Calibri" w:hAnsi="Calibri"/>
        </w:rPr>
        <w:t>have to</w:t>
      </w:r>
      <w:proofErr w:type="gramEnd"/>
      <w:r w:rsidRPr="00B11BEC">
        <w:rPr>
          <w:rFonts w:ascii="Calibri" w:hAnsi="Calibri"/>
        </w:rPr>
        <w:t xml:space="preserve"> pray three times a day – you have to pray in the morning, at lunchtime, and in the evening. The Bible just says that we should </w:t>
      </w:r>
      <w:proofErr w:type="gramStart"/>
      <w:r w:rsidRPr="00B11BEC">
        <w:rPr>
          <w:rFonts w:ascii="Calibri" w:hAnsi="Calibri"/>
        </w:rPr>
        <w:t>pray</w:t>
      </w:r>
      <w:proofErr w:type="gramEnd"/>
      <w:r w:rsidRPr="00B11BEC">
        <w:rPr>
          <w:rFonts w:ascii="Calibri" w:hAnsi="Calibri"/>
        </w:rPr>
        <w:t xml:space="preserve"> and we should pray often. </w:t>
      </w:r>
    </w:p>
    <w:p w14:paraId="090DD88A" w14:textId="77777777" w:rsidR="00B11BEC" w:rsidRPr="00B11BEC" w:rsidRDefault="00B11BEC" w:rsidP="00B11BEC">
      <w:pPr>
        <w:spacing w:line="276" w:lineRule="auto"/>
        <w:rPr>
          <w:rFonts w:ascii="Calibri" w:hAnsi="Calibri"/>
        </w:rPr>
      </w:pPr>
    </w:p>
    <w:p w14:paraId="7338E48C" w14:textId="77777777" w:rsidR="00B11BEC" w:rsidRPr="00B11BEC" w:rsidRDefault="00B11BEC" w:rsidP="00B11BEC">
      <w:pPr>
        <w:spacing w:line="276" w:lineRule="auto"/>
        <w:rPr>
          <w:rFonts w:ascii="Calibri" w:hAnsi="Calibri"/>
        </w:rPr>
      </w:pPr>
      <w:r w:rsidRPr="00B11BEC">
        <w:rPr>
          <w:rFonts w:ascii="Calibri" w:hAnsi="Calibri"/>
        </w:rPr>
        <w:t xml:space="preserve">But this was Daniel's conviction. Do you see it? Sometimes God will put things in your heart that He wants you to do. He may convict some other people a little bit differently. But He may convict you that you ought to pray like this, or you ought to pray at this time, or you ought to pray in this manner, or you ought to pray about this thing. Daniel has a sensitivity to the Holy Spirit and to God, which allows him to develop this practice of morning, afternoon, and evening in prayer. </w:t>
      </w:r>
    </w:p>
    <w:p w14:paraId="68A4B476" w14:textId="77777777" w:rsidR="00B11BEC" w:rsidRPr="00B11BEC" w:rsidRDefault="00B11BEC" w:rsidP="00B11BEC">
      <w:pPr>
        <w:spacing w:line="276" w:lineRule="auto"/>
        <w:rPr>
          <w:rFonts w:ascii="Calibri" w:hAnsi="Calibri"/>
        </w:rPr>
      </w:pPr>
    </w:p>
    <w:p w14:paraId="11ABF866" w14:textId="77777777" w:rsidR="00B11BEC" w:rsidRPr="00B11BEC" w:rsidRDefault="00B11BEC" w:rsidP="00B11BEC">
      <w:pPr>
        <w:spacing w:line="276" w:lineRule="auto"/>
        <w:rPr>
          <w:rFonts w:ascii="Calibri" w:hAnsi="Calibri"/>
        </w:rPr>
      </w:pPr>
      <w:r w:rsidRPr="00B11BEC">
        <w:rPr>
          <w:rFonts w:ascii="Calibri" w:hAnsi="Calibri"/>
        </w:rPr>
        <w:t xml:space="preserve">Now, Daniel was busy. He's leading the kingdom. Sometimes we think, “I'm so busy, I can't pray. I can't talk to God.” You’re not busier than Daniel was. Daniel had a lot going on. But he reserved that time for God because he knew that with God, all things are possible. And he needed to talk to God in prayer. He needed that intercession. </w:t>
      </w:r>
    </w:p>
    <w:p w14:paraId="0D651941" w14:textId="77777777" w:rsidR="00B11BEC" w:rsidRPr="00B11BEC" w:rsidRDefault="00B11BEC" w:rsidP="00B11BEC">
      <w:pPr>
        <w:spacing w:line="276" w:lineRule="auto"/>
        <w:rPr>
          <w:rFonts w:ascii="Calibri" w:hAnsi="Calibri"/>
        </w:rPr>
      </w:pPr>
    </w:p>
    <w:p w14:paraId="7A868EED" w14:textId="77777777" w:rsidR="00B11BEC" w:rsidRPr="00B11BEC" w:rsidRDefault="00B11BEC" w:rsidP="00B11BEC">
      <w:pPr>
        <w:spacing w:line="276" w:lineRule="auto"/>
        <w:rPr>
          <w:rFonts w:ascii="Calibri" w:hAnsi="Calibri"/>
        </w:rPr>
      </w:pPr>
      <w:r w:rsidRPr="00B11BEC">
        <w:rPr>
          <w:rFonts w:ascii="Calibri" w:hAnsi="Calibri"/>
        </w:rPr>
        <w:t xml:space="preserve">He opens his windows towards Jerusalem, his homeland. It was a place where the temple was being reconstructed during this time. Daniel knew that he couldn't go to the temple, but he wanted to turn his attention to it because he wanted to pray, looking at that holy city of Jerusalem. And he gave thanks to God. </w:t>
      </w:r>
    </w:p>
    <w:p w14:paraId="172622C5" w14:textId="77777777" w:rsidR="00B11BEC" w:rsidRPr="00B11BEC" w:rsidRDefault="00B11BEC" w:rsidP="00B11BEC">
      <w:pPr>
        <w:spacing w:line="276" w:lineRule="auto"/>
        <w:rPr>
          <w:rFonts w:ascii="Calibri" w:hAnsi="Calibri"/>
        </w:rPr>
      </w:pPr>
    </w:p>
    <w:p w14:paraId="2D109F08" w14:textId="77777777" w:rsidR="00B11BEC" w:rsidRPr="00B11BEC" w:rsidRDefault="00B11BEC" w:rsidP="00B11BEC">
      <w:pPr>
        <w:spacing w:line="276" w:lineRule="auto"/>
        <w:rPr>
          <w:rFonts w:ascii="Calibri" w:hAnsi="Calibri"/>
        </w:rPr>
      </w:pPr>
      <w:proofErr w:type="gramStart"/>
      <w:r w:rsidRPr="00B11BEC">
        <w:rPr>
          <w:rFonts w:ascii="Calibri" w:hAnsi="Calibri"/>
        </w:rPr>
        <w:t>So</w:t>
      </w:r>
      <w:proofErr w:type="gramEnd"/>
      <w:r w:rsidRPr="00B11BEC">
        <w:rPr>
          <w:rFonts w:ascii="Calibri" w:hAnsi="Calibri"/>
        </w:rPr>
        <w:t xml:space="preserve"> I can increase my courage through:</w:t>
      </w:r>
    </w:p>
    <w:p w14:paraId="71B1C9F9" w14:textId="77777777" w:rsidR="00B11BEC" w:rsidRPr="00B11BEC" w:rsidRDefault="00B11BEC" w:rsidP="00B11BEC">
      <w:pPr>
        <w:spacing w:line="276" w:lineRule="auto"/>
        <w:rPr>
          <w:rFonts w:ascii="Calibri" w:hAnsi="Calibri"/>
        </w:rPr>
      </w:pPr>
      <w:r w:rsidRPr="00B11BEC">
        <w:rPr>
          <w:rFonts w:ascii="Calibri" w:hAnsi="Calibri"/>
        </w:rPr>
        <w:t>1. Individuality – Understanding how God made me, how God wired me.</w:t>
      </w:r>
    </w:p>
    <w:p w14:paraId="4C9E4E04" w14:textId="77777777" w:rsidR="00B11BEC" w:rsidRPr="00B11BEC" w:rsidRDefault="00B11BEC" w:rsidP="00B11BEC">
      <w:pPr>
        <w:spacing w:line="276" w:lineRule="auto"/>
        <w:rPr>
          <w:rFonts w:ascii="Calibri" w:hAnsi="Calibri"/>
        </w:rPr>
      </w:pPr>
      <w:r w:rsidRPr="00B11BEC">
        <w:rPr>
          <w:rFonts w:ascii="Calibri" w:hAnsi="Calibri"/>
        </w:rPr>
        <w:t>2. Integrity – Doing what's right, no matter what the cost is.</w:t>
      </w:r>
    </w:p>
    <w:p w14:paraId="7023D354" w14:textId="77777777" w:rsidR="00B11BEC" w:rsidRPr="00B11BEC" w:rsidRDefault="00B11BEC" w:rsidP="00B11BEC">
      <w:pPr>
        <w:spacing w:line="276" w:lineRule="auto"/>
        <w:rPr>
          <w:rFonts w:ascii="Calibri" w:hAnsi="Calibri"/>
        </w:rPr>
      </w:pPr>
      <w:r w:rsidRPr="00B11BEC">
        <w:rPr>
          <w:rFonts w:ascii="Calibri" w:hAnsi="Calibri"/>
        </w:rPr>
        <w:t xml:space="preserve">3. Intercession – Bringing every concern to God and prayer. </w:t>
      </w:r>
    </w:p>
    <w:p w14:paraId="296F4297" w14:textId="77777777" w:rsidR="00B11BEC" w:rsidRPr="00B11BEC" w:rsidRDefault="00B11BEC" w:rsidP="00B11BEC">
      <w:pPr>
        <w:spacing w:line="276" w:lineRule="auto"/>
        <w:rPr>
          <w:rFonts w:ascii="Calibri" w:hAnsi="Calibri"/>
        </w:rPr>
      </w:pPr>
      <w:r w:rsidRPr="00B11BEC">
        <w:rPr>
          <w:rFonts w:ascii="Calibri" w:hAnsi="Calibri"/>
        </w:rPr>
        <w:t>If we’ll do the first three things, God will give us the fourth thing, which is:</w:t>
      </w:r>
    </w:p>
    <w:p w14:paraId="2C5A651C" w14:textId="77777777" w:rsidR="00B11BEC" w:rsidRPr="00B11BEC" w:rsidRDefault="00B11BEC" w:rsidP="00B11BEC">
      <w:pPr>
        <w:spacing w:line="276" w:lineRule="auto"/>
        <w:rPr>
          <w:rFonts w:ascii="Calibri" w:hAnsi="Calibri"/>
        </w:rPr>
      </w:pPr>
    </w:p>
    <w:p w14:paraId="22E5BD3D" w14:textId="77777777" w:rsidR="00B11BEC" w:rsidRPr="00B11BEC" w:rsidRDefault="00B11BEC" w:rsidP="00B11BEC">
      <w:pPr>
        <w:spacing w:line="276" w:lineRule="auto"/>
        <w:rPr>
          <w:rFonts w:ascii="Calibri" w:hAnsi="Calibri"/>
          <w:b/>
          <w:bCs/>
        </w:rPr>
      </w:pPr>
      <w:r w:rsidRPr="00B11BEC">
        <w:rPr>
          <w:rFonts w:ascii="Calibri" w:hAnsi="Calibri"/>
          <w:b/>
          <w:bCs/>
        </w:rPr>
        <w:t>4. INFLUENCE—Using the platform God gives me for good.</w:t>
      </w:r>
    </w:p>
    <w:p w14:paraId="62998D5F" w14:textId="77777777" w:rsidR="00B11BEC" w:rsidRPr="00B11BEC" w:rsidRDefault="00B11BEC" w:rsidP="00B11BEC">
      <w:pPr>
        <w:spacing w:line="276" w:lineRule="auto"/>
        <w:rPr>
          <w:rFonts w:ascii="Calibri" w:hAnsi="Calibri"/>
        </w:rPr>
      </w:pPr>
    </w:p>
    <w:p w14:paraId="37D168E7" w14:textId="77777777" w:rsidR="00B11BEC" w:rsidRPr="00B11BEC" w:rsidRDefault="00B11BEC" w:rsidP="00B11BEC">
      <w:pPr>
        <w:spacing w:line="276" w:lineRule="auto"/>
        <w:rPr>
          <w:rFonts w:ascii="Calibri" w:hAnsi="Calibri"/>
        </w:rPr>
      </w:pPr>
      <w:r w:rsidRPr="00B11BEC">
        <w:rPr>
          <w:rFonts w:ascii="Calibri" w:hAnsi="Calibri"/>
        </w:rPr>
        <w:t xml:space="preserve">See, God is the one who put you in authority. God is the one that put you in leadership. God is the one that gifted you and gave you the capabilities. Now </w:t>
      </w:r>
      <w:proofErr w:type="gramStart"/>
      <w:r w:rsidRPr="00B11BEC">
        <w:rPr>
          <w:rFonts w:ascii="Calibri" w:hAnsi="Calibri"/>
        </w:rPr>
        <w:t>He</w:t>
      </w:r>
      <w:proofErr w:type="gramEnd"/>
      <w:r w:rsidRPr="00B11BEC">
        <w:rPr>
          <w:rFonts w:ascii="Calibri" w:hAnsi="Calibri"/>
        </w:rPr>
        <w:t xml:space="preserve"> wants you to influence people for His glory and for your good. </w:t>
      </w:r>
    </w:p>
    <w:p w14:paraId="77B23544" w14:textId="77777777" w:rsidR="00B11BEC" w:rsidRPr="00B11BEC" w:rsidRDefault="00B11BEC" w:rsidP="00B11BEC">
      <w:pPr>
        <w:spacing w:line="276" w:lineRule="auto"/>
        <w:rPr>
          <w:rFonts w:ascii="Calibri" w:hAnsi="Calibri"/>
        </w:rPr>
      </w:pPr>
    </w:p>
    <w:p w14:paraId="0AB25942" w14:textId="77777777" w:rsidR="00B11BEC" w:rsidRPr="00B11BEC" w:rsidRDefault="00B11BEC" w:rsidP="00B11BEC">
      <w:pPr>
        <w:spacing w:line="276" w:lineRule="auto"/>
        <w:rPr>
          <w:rFonts w:ascii="Calibri" w:hAnsi="Calibri"/>
        </w:rPr>
      </w:pPr>
      <w:r w:rsidRPr="00B11BEC">
        <w:rPr>
          <w:rFonts w:ascii="Calibri" w:hAnsi="Calibri"/>
        </w:rPr>
        <w:t>“Then King Darius wrote to those of every people, nation, and language who live on the whole earth: ‘May your prosperity abound. I issue a decree that in all my royal dominion, people must tremble in fear before the God of Daniel’” (Daniel 6:25-26).</w:t>
      </w:r>
    </w:p>
    <w:p w14:paraId="7716EDA6" w14:textId="77777777" w:rsidR="00B11BEC" w:rsidRPr="00B11BEC" w:rsidRDefault="00B11BEC" w:rsidP="00B11BEC">
      <w:pPr>
        <w:spacing w:line="276" w:lineRule="auto"/>
        <w:rPr>
          <w:rFonts w:ascii="Calibri" w:hAnsi="Calibri"/>
        </w:rPr>
      </w:pPr>
    </w:p>
    <w:p w14:paraId="45A7EDBE" w14:textId="66321D35" w:rsidR="00B11BEC" w:rsidRPr="00B11BEC" w:rsidRDefault="00B11BEC" w:rsidP="00B11BEC">
      <w:pPr>
        <w:spacing w:line="276" w:lineRule="auto"/>
        <w:rPr>
          <w:rFonts w:ascii="Calibri" w:hAnsi="Calibri"/>
        </w:rPr>
      </w:pPr>
      <w:r w:rsidRPr="00B11BEC">
        <w:rPr>
          <w:rFonts w:ascii="Calibri" w:hAnsi="Calibri"/>
        </w:rPr>
        <w:lastRenderedPageBreak/>
        <w:t>Now I skipped a few verses. Daniel was arrested. He's put into the lion’s den. He spends the night with the lions. And the lions like Daniel. Daniel starts to rub their tummy</w:t>
      </w:r>
      <w:r w:rsidR="006F62D9">
        <w:rPr>
          <w:rFonts w:ascii="Calibri" w:hAnsi="Calibri"/>
        </w:rPr>
        <w:t xml:space="preserve"> and under their chins</w:t>
      </w:r>
      <w:r w:rsidRPr="00B11BEC">
        <w:rPr>
          <w:rFonts w:ascii="Calibri" w:hAnsi="Calibri"/>
        </w:rPr>
        <w:t xml:space="preserve">, he starts to pet them, “Good lions.” And the next morning, the king can't sleep. He's so upset about this because he loves Daniel. Like, “Daniel’s my man.” He goes to the lion’s </w:t>
      </w:r>
      <w:proofErr w:type="gramStart"/>
      <w:r w:rsidRPr="00B11BEC">
        <w:rPr>
          <w:rFonts w:ascii="Calibri" w:hAnsi="Calibri"/>
        </w:rPr>
        <w:t>den</w:t>
      </w:r>
      <w:proofErr w:type="gramEnd"/>
      <w:r w:rsidRPr="00B11BEC">
        <w:rPr>
          <w:rFonts w:ascii="Calibri" w:hAnsi="Calibri"/>
        </w:rPr>
        <w:t xml:space="preserve"> and he calls out to him and Daniel is still alive. And they rescue Daniel from the lion’s den. Then the king realizes those </w:t>
      </w:r>
      <w:r w:rsidR="006F62D9">
        <w:rPr>
          <w:rFonts w:ascii="Calibri" w:hAnsi="Calibri"/>
        </w:rPr>
        <w:t xml:space="preserve">who tricked him into signing a law </w:t>
      </w:r>
      <w:proofErr w:type="spellStart"/>
      <w:r w:rsidR="006F62D9">
        <w:rPr>
          <w:rFonts w:ascii="Calibri" w:hAnsi="Calibri"/>
        </w:rPr>
        <w:t>inteneded</w:t>
      </w:r>
      <w:proofErr w:type="spellEnd"/>
      <w:r w:rsidR="006F62D9">
        <w:rPr>
          <w:rFonts w:ascii="Calibri" w:hAnsi="Calibri"/>
        </w:rPr>
        <w:t xml:space="preserve"> to harm Daniel</w:t>
      </w:r>
      <w:r w:rsidRPr="00B11BEC">
        <w:rPr>
          <w:rFonts w:ascii="Calibri" w:hAnsi="Calibri"/>
        </w:rPr>
        <w:t xml:space="preserve">. </w:t>
      </w:r>
      <w:r w:rsidR="008A18B3">
        <w:rPr>
          <w:rFonts w:ascii="Calibri" w:hAnsi="Calibri"/>
        </w:rPr>
        <w:t xml:space="preserve">Daniel’s critics were </w:t>
      </w:r>
      <w:proofErr w:type="spellStart"/>
      <w:r w:rsidR="008A18B3">
        <w:rPr>
          <w:rFonts w:ascii="Calibri" w:hAnsi="Calibri"/>
        </w:rPr>
        <w:t>devored</w:t>
      </w:r>
      <w:proofErr w:type="spellEnd"/>
      <w:r w:rsidR="008A18B3">
        <w:rPr>
          <w:rFonts w:ascii="Calibri" w:hAnsi="Calibri"/>
        </w:rPr>
        <w:t xml:space="preserve"> in the lion’s den </w:t>
      </w:r>
      <w:proofErr w:type="gramStart"/>
      <w:r w:rsidR="008A18B3">
        <w:rPr>
          <w:rFonts w:ascii="Calibri" w:hAnsi="Calibri"/>
        </w:rPr>
        <w:t>as a result of</w:t>
      </w:r>
      <w:proofErr w:type="gramEnd"/>
      <w:r w:rsidR="008A18B3">
        <w:rPr>
          <w:rFonts w:ascii="Calibri" w:hAnsi="Calibri"/>
        </w:rPr>
        <w:t xml:space="preserve"> their trickery.</w:t>
      </w:r>
    </w:p>
    <w:p w14:paraId="5658765A" w14:textId="77777777" w:rsidR="00B11BEC" w:rsidRPr="00B11BEC" w:rsidRDefault="00B11BEC" w:rsidP="00B11BEC">
      <w:pPr>
        <w:spacing w:line="276" w:lineRule="auto"/>
        <w:rPr>
          <w:rFonts w:ascii="Calibri" w:hAnsi="Calibri"/>
        </w:rPr>
      </w:pPr>
    </w:p>
    <w:p w14:paraId="1AC13CDB" w14:textId="2439C54B" w:rsidR="00B11BEC" w:rsidRPr="00B11BEC" w:rsidRDefault="006F62D9" w:rsidP="00B11BEC">
      <w:pPr>
        <w:spacing w:line="276" w:lineRule="auto"/>
        <w:rPr>
          <w:rFonts w:ascii="Calibri" w:hAnsi="Calibri"/>
        </w:rPr>
      </w:pPr>
      <w:r>
        <w:rPr>
          <w:rFonts w:ascii="Calibri" w:hAnsi="Calibri"/>
        </w:rPr>
        <w:t xml:space="preserve">This tragedy turns out very positively. </w:t>
      </w:r>
      <w:proofErr w:type="gramStart"/>
      <w:r w:rsidR="00B11BEC" w:rsidRPr="00B11BEC">
        <w:rPr>
          <w:rFonts w:ascii="Calibri" w:hAnsi="Calibri"/>
        </w:rPr>
        <w:t>The</w:t>
      </w:r>
      <w:proofErr w:type="gramEnd"/>
      <w:r w:rsidR="00B11BEC" w:rsidRPr="00B11BEC">
        <w:rPr>
          <w:rFonts w:ascii="Calibri" w:hAnsi="Calibri"/>
        </w:rPr>
        <w:t xml:space="preserve"> king says, “If Daniel’s God can protect him in the lion's den, then everybody should worship Him.” What started out </w:t>
      </w:r>
      <w:proofErr w:type="gramStart"/>
      <w:r w:rsidR="00B11BEC" w:rsidRPr="00B11BEC">
        <w:rPr>
          <w:rFonts w:ascii="Calibri" w:hAnsi="Calibri"/>
        </w:rPr>
        <w:t>as a way to</w:t>
      </w:r>
      <w:proofErr w:type="gramEnd"/>
      <w:r w:rsidR="00B11BEC" w:rsidRPr="00B11BEC">
        <w:rPr>
          <w:rFonts w:ascii="Calibri" w:hAnsi="Calibri"/>
        </w:rPr>
        <w:t xml:space="preserve"> squash the faith of Daniel, enhances the faith of Daniel</w:t>
      </w:r>
      <w:r>
        <w:rPr>
          <w:rFonts w:ascii="Calibri" w:hAnsi="Calibri"/>
        </w:rPr>
        <w:t xml:space="preserve"> and others</w:t>
      </w:r>
      <w:r w:rsidR="00B11BEC" w:rsidRPr="00B11BEC">
        <w:rPr>
          <w:rFonts w:ascii="Calibri" w:hAnsi="Calibri"/>
        </w:rPr>
        <w:t xml:space="preserve">. </w:t>
      </w:r>
      <w:r w:rsidR="00817112">
        <w:rPr>
          <w:rFonts w:ascii="Calibri" w:hAnsi="Calibri"/>
        </w:rPr>
        <w:t>I</w:t>
      </w:r>
      <w:r w:rsidR="00B11BEC" w:rsidRPr="00B11BEC">
        <w:rPr>
          <w:rFonts w:ascii="Calibri" w:hAnsi="Calibri"/>
        </w:rPr>
        <w:t xml:space="preserve">t </w:t>
      </w:r>
      <w:proofErr w:type="gramStart"/>
      <w:r w:rsidR="00B11BEC" w:rsidRPr="00B11BEC">
        <w:rPr>
          <w:rFonts w:ascii="Calibri" w:hAnsi="Calibri"/>
        </w:rPr>
        <w:t>actually leads</w:t>
      </w:r>
      <w:proofErr w:type="gramEnd"/>
      <w:r w:rsidR="00B11BEC" w:rsidRPr="00B11BEC">
        <w:rPr>
          <w:rFonts w:ascii="Calibri" w:hAnsi="Calibri"/>
        </w:rPr>
        <w:t xml:space="preserve"> more people to believe in the true and living God. It’s amazing, isn't it? Influence.</w:t>
      </w:r>
    </w:p>
    <w:p w14:paraId="02484F17" w14:textId="77777777" w:rsidR="00B11BEC" w:rsidRPr="00B11BEC" w:rsidRDefault="00B11BEC" w:rsidP="00B11BEC">
      <w:pPr>
        <w:spacing w:line="276" w:lineRule="auto"/>
        <w:rPr>
          <w:rFonts w:ascii="Calibri" w:hAnsi="Calibri"/>
        </w:rPr>
      </w:pPr>
    </w:p>
    <w:p w14:paraId="2B0EDB4E" w14:textId="0071CFFA" w:rsidR="00B11BEC" w:rsidRPr="00B11BEC" w:rsidRDefault="00B11BEC" w:rsidP="00B11BEC">
      <w:pPr>
        <w:spacing w:line="276" w:lineRule="auto"/>
        <w:rPr>
          <w:rFonts w:ascii="Calibri" w:hAnsi="Calibri"/>
        </w:rPr>
      </w:pPr>
      <w:r w:rsidRPr="00B11BEC">
        <w:rPr>
          <w:rFonts w:ascii="Calibri" w:hAnsi="Calibri"/>
        </w:rPr>
        <w:t xml:space="preserve">If you have character and if you have integrity, you will stand out and </w:t>
      </w:r>
      <w:r w:rsidR="006F62D9">
        <w:rPr>
          <w:rFonts w:ascii="Calibri" w:hAnsi="Calibri"/>
        </w:rPr>
        <w:t>God</w:t>
      </w:r>
      <w:r w:rsidRPr="00B11BEC">
        <w:rPr>
          <w:rFonts w:ascii="Calibri" w:hAnsi="Calibri"/>
        </w:rPr>
        <w:t xml:space="preserve"> will </w:t>
      </w:r>
      <w:r w:rsidR="006F62D9">
        <w:rPr>
          <w:rFonts w:ascii="Calibri" w:hAnsi="Calibri"/>
        </w:rPr>
        <w:t>give you</w:t>
      </w:r>
      <w:r w:rsidRPr="00B11BEC">
        <w:rPr>
          <w:rFonts w:ascii="Calibri" w:hAnsi="Calibri"/>
        </w:rPr>
        <w:t xml:space="preserve"> influence. You may look around and go, “Pastor, I don't have that much influence. I'm just trying to do my job. I'm just trying to kind of get through life and pay my bills. I'm not worried about influencing the world. Nobody's looking to me.” But you may have more influence than you think. Don't discount yourself. It's not about being a celebrity. You don't have to have 50,000 followers on Instagram. Sometimes it's just about using the little circle that God has put around you to point people to Him.</w:t>
      </w:r>
    </w:p>
    <w:p w14:paraId="740010C8" w14:textId="77777777" w:rsidR="00B11BEC" w:rsidRPr="00B11BEC" w:rsidRDefault="00B11BEC" w:rsidP="00B11BEC">
      <w:pPr>
        <w:spacing w:line="276" w:lineRule="auto"/>
        <w:rPr>
          <w:rFonts w:ascii="Calibri" w:hAnsi="Calibri"/>
        </w:rPr>
      </w:pPr>
    </w:p>
    <w:p w14:paraId="4190CA82" w14:textId="6EA4BD8B" w:rsidR="00B11BEC" w:rsidRPr="00B11BEC" w:rsidRDefault="006F62D9" w:rsidP="00B11BEC">
      <w:pPr>
        <w:spacing w:line="276" w:lineRule="auto"/>
        <w:rPr>
          <w:rFonts w:ascii="Calibri" w:hAnsi="Calibri"/>
        </w:rPr>
      </w:pPr>
      <w:r>
        <w:rPr>
          <w:rFonts w:ascii="Calibri" w:hAnsi="Calibri"/>
        </w:rPr>
        <w:t>B</w:t>
      </w:r>
      <w:r w:rsidR="00B11BEC" w:rsidRPr="00B11BEC">
        <w:rPr>
          <w:rFonts w:ascii="Calibri" w:hAnsi="Calibri"/>
        </w:rPr>
        <w:t xml:space="preserve">ringing people to Easter services or events at the church are a great way to influence people. See, when you live a life of integrity, people look at you and then they go, “She's different.” They may not know why. But they look at your life and they go, “The way that they act, and the way that they conduct themselves and their business, and the way they talk, they're different. Something's different about those people.” Then God gives us influence to point to the great God that we serve because all that we have </w:t>
      </w:r>
      <w:proofErr w:type="spellStart"/>
      <w:r w:rsidR="00B11BEC" w:rsidRPr="00B11BEC">
        <w:rPr>
          <w:rFonts w:ascii="Calibri" w:hAnsi="Calibri"/>
        </w:rPr>
        <w:t>came</w:t>
      </w:r>
      <w:proofErr w:type="spellEnd"/>
      <w:r w:rsidR="00B11BEC" w:rsidRPr="00B11BEC">
        <w:rPr>
          <w:rFonts w:ascii="Calibri" w:hAnsi="Calibri"/>
        </w:rPr>
        <w:t xml:space="preserve"> from Him in the first place. We give Him glory and we give Him honor for that. </w:t>
      </w:r>
    </w:p>
    <w:p w14:paraId="6AB5AED2" w14:textId="77777777" w:rsidR="00B11BEC" w:rsidRPr="00B11BEC" w:rsidRDefault="00B11BEC" w:rsidP="00B11BEC">
      <w:pPr>
        <w:spacing w:line="276" w:lineRule="auto"/>
        <w:rPr>
          <w:rFonts w:ascii="Calibri" w:hAnsi="Calibri"/>
        </w:rPr>
      </w:pPr>
    </w:p>
    <w:p w14:paraId="5700A713" w14:textId="77777777" w:rsidR="00B11BEC" w:rsidRPr="00B11BEC" w:rsidRDefault="00B11BEC" w:rsidP="00B11BEC">
      <w:pPr>
        <w:spacing w:line="276" w:lineRule="auto"/>
        <w:rPr>
          <w:rFonts w:ascii="Calibri" w:hAnsi="Calibri"/>
        </w:rPr>
      </w:pPr>
      <w:r w:rsidRPr="00B11BEC">
        <w:rPr>
          <w:rFonts w:ascii="Calibri" w:hAnsi="Calibri"/>
        </w:rPr>
        <w:t xml:space="preserve">So don't ever think that you don't have some influence. You have more influence than you think you do. You don't have to be ruling over the kingdom to be influential. God wants you to start where you are. </w:t>
      </w:r>
    </w:p>
    <w:p w14:paraId="4F16563F" w14:textId="77777777" w:rsidR="00B11BEC" w:rsidRPr="00B11BEC" w:rsidRDefault="00B11BEC" w:rsidP="00B11BEC">
      <w:pPr>
        <w:spacing w:line="276" w:lineRule="auto"/>
        <w:rPr>
          <w:rFonts w:ascii="Calibri" w:hAnsi="Calibri"/>
        </w:rPr>
      </w:pPr>
    </w:p>
    <w:p w14:paraId="26F7A0A1" w14:textId="02822463" w:rsidR="00B11BEC" w:rsidRPr="00B11BEC" w:rsidRDefault="00B11BEC" w:rsidP="00B11BEC">
      <w:pPr>
        <w:spacing w:line="276" w:lineRule="auto"/>
        <w:rPr>
          <w:rFonts w:ascii="Calibri" w:hAnsi="Calibri"/>
        </w:rPr>
      </w:pPr>
      <w:r w:rsidRPr="00B11BEC">
        <w:rPr>
          <w:rFonts w:ascii="Calibri" w:hAnsi="Calibri"/>
        </w:rPr>
        <w:t xml:space="preserve">I was first acquainted with the power of influence when I was a senior in high school. I had just started walking with God. Our church was having youth camp and I invited one of my basketball teammates (my good friend, Danny Prescott) to go to youth camp with me. We were the guards on the basketball team. I kind of wanted to win the basketball championship at youth </w:t>
      </w:r>
      <w:r w:rsidRPr="00B11BEC">
        <w:rPr>
          <w:rFonts w:ascii="Calibri" w:hAnsi="Calibri"/>
        </w:rPr>
        <w:lastRenderedPageBreak/>
        <w:t xml:space="preserve">camp. </w:t>
      </w:r>
      <w:proofErr w:type="gramStart"/>
      <w:r w:rsidRPr="00B11BEC">
        <w:rPr>
          <w:rFonts w:ascii="Calibri" w:hAnsi="Calibri"/>
        </w:rPr>
        <w:t>So</w:t>
      </w:r>
      <w:proofErr w:type="gramEnd"/>
      <w:r w:rsidRPr="00B11BEC">
        <w:rPr>
          <w:rFonts w:ascii="Calibri" w:hAnsi="Calibri"/>
        </w:rPr>
        <w:t xml:space="preserve"> I have to be honest, I had other motives. But there </w:t>
      </w:r>
      <w:proofErr w:type="gramStart"/>
      <w:r w:rsidRPr="00B11BEC">
        <w:rPr>
          <w:rFonts w:ascii="Calibri" w:hAnsi="Calibri"/>
        </w:rPr>
        <w:t>was</w:t>
      </w:r>
      <w:proofErr w:type="gramEnd"/>
      <w:r w:rsidRPr="00B11BEC">
        <w:rPr>
          <w:rFonts w:ascii="Calibri" w:hAnsi="Calibri"/>
        </w:rPr>
        <w:t xml:space="preserve"> some spiritual motives in there too. </w:t>
      </w:r>
    </w:p>
    <w:p w14:paraId="04DA0FFE" w14:textId="77777777" w:rsidR="00B11BEC" w:rsidRPr="00B11BEC" w:rsidRDefault="00B11BEC" w:rsidP="00B11BEC">
      <w:pPr>
        <w:spacing w:line="276" w:lineRule="auto"/>
        <w:rPr>
          <w:rFonts w:ascii="Calibri" w:hAnsi="Calibri"/>
        </w:rPr>
      </w:pPr>
    </w:p>
    <w:p w14:paraId="3CA42C09" w14:textId="66AF4843" w:rsidR="00B11BEC" w:rsidRPr="00B11BEC" w:rsidRDefault="00B11BEC" w:rsidP="00B11BEC">
      <w:pPr>
        <w:spacing w:line="276" w:lineRule="auto"/>
        <w:rPr>
          <w:rFonts w:ascii="Calibri" w:hAnsi="Calibri"/>
        </w:rPr>
      </w:pPr>
      <w:r w:rsidRPr="00B11BEC">
        <w:rPr>
          <w:rFonts w:ascii="Calibri" w:hAnsi="Calibri"/>
        </w:rPr>
        <w:t xml:space="preserve">Anyway, my friend Danny was a good guy. He went to church. He was a moral guy, a nice guy, but he had never given his life to Christ. Guess what happened at youth camp? The last night, he committed his heart to the </w:t>
      </w:r>
      <w:proofErr w:type="gramStart"/>
      <w:r w:rsidRPr="00B11BEC">
        <w:rPr>
          <w:rFonts w:ascii="Calibri" w:hAnsi="Calibri"/>
        </w:rPr>
        <w:t>Lord</w:t>
      </w:r>
      <w:proofErr w:type="gramEnd"/>
      <w:r w:rsidRPr="00B11BEC">
        <w:rPr>
          <w:rFonts w:ascii="Calibri" w:hAnsi="Calibri"/>
        </w:rPr>
        <w:t xml:space="preserve"> and it changed the whole direction of his life. He married a Christian girl years later. He goes to church every Sunday. He's active in his church. He became a coach at a Christian university. I talked to him a few years ago at our basketball reunion and he was telling me all the great things that God had done in his life. Guys, it all started with a little bit of influence and an invitation. It changed the whole direction of his life. It’s beautiful.</w:t>
      </w:r>
    </w:p>
    <w:p w14:paraId="013A27EB" w14:textId="77777777" w:rsidR="00B11BEC" w:rsidRPr="00B11BEC" w:rsidRDefault="00B11BEC" w:rsidP="00B11BEC">
      <w:pPr>
        <w:spacing w:line="276" w:lineRule="auto"/>
        <w:rPr>
          <w:rFonts w:ascii="Calibri" w:hAnsi="Calibri"/>
        </w:rPr>
      </w:pPr>
    </w:p>
    <w:p w14:paraId="2F1A2343" w14:textId="61ABEE8E" w:rsidR="00B11BEC" w:rsidRPr="00B11BEC" w:rsidRDefault="00B11BEC" w:rsidP="00B11BEC">
      <w:pPr>
        <w:spacing w:line="276" w:lineRule="auto"/>
        <w:rPr>
          <w:rFonts w:ascii="Calibri" w:hAnsi="Calibri"/>
        </w:rPr>
      </w:pPr>
      <w:r w:rsidRPr="00B11BEC">
        <w:rPr>
          <w:rFonts w:ascii="Calibri" w:hAnsi="Calibri"/>
        </w:rPr>
        <w:t>You don't have to be old. You don't have to be seasoned. You don't have to be wealthy. You don't have to be powerful. You don't have to be famous</w:t>
      </w:r>
      <w:r w:rsidR="00FC6D29">
        <w:rPr>
          <w:rFonts w:ascii="Calibri" w:hAnsi="Calibri"/>
        </w:rPr>
        <w:t xml:space="preserve"> to have courage</w:t>
      </w:r>
      <w:r w:rsidRPr="00B11BEC">
        <w:rPr>
          <w:rFonts w:ascii="Calibri" w:hAnsi="Calibri"/>
        </w:rPr>
        <w:t xml:space="preserve">. When we act with integrity and we live a life of intercession, God will allow us to use the influence that we have to </w:t>
      </w:r>
      <w:r w:rsidR="008A18B3">
        <w:rPr>
          <w:rFonts w:ascii="Calibri" w:hAnsi="Calibri"/>
        </w:rPr>
        <w:t xml:space="preserve">courageously </w:t>
      </w:r>
      <w:r w:rsidRPr="00B11BEC">
        <w:rPr>
          <w:rFonts w:ascii="Calibri" w:hAnsi="Calibri"/>
        </w:rPr>
        <w:t xml:space="preserve">point people to the greatest news of all – that's that Jesus </w:t>
      </w:r>
      <w:proofErr w:type="gramStart"/>
      <w:r w:rsidRPr="00B11BEC">
        <w:rPr>
          <w:rFonts w:ascii="Calibri" w:hAnsi="Calibri"/>
        </w:rPr>
        <w:t>died</w:t>
      </w:r>
      <w:proofErr w:type="gramEnd"/>
      <w:r w:rsidRPr="00B11BEC">
        <w:rPr>
          <w:rFonts w:ascii="Calibri" w:hAnsi="Calibri"/>
        </w:rPr>
        <w:t xml:space="preserve"> and He rose again. </w:t>
      </w:r>
    </w:p>
    <w:p w14:paraId="18C7805C" w14:textId="77777777" w:rsidR="00B11BEC" w:rsidRPr="00B11BEC" w:rsidRDefault="00B11BEC" w:rsidP="00B11BEC">
      <w:pPr>
        <w:spacing w:line="276" w:lineRule="auto"/>
        <w:rPr>
          <w:rFonts w:ascii="Calibri" w:hAnsi="Calibri"/>
        </w:rPr>
      </w:pPr>
    </w:p>
    <w:p w14:paraId="3893FF2F" w14:textId="77777777" w:rsidR="00B11BEC" w:rsidRPr="00B11BEC" w:rsidRDefault="00B11BEC" w:rsidP="00B11BEC">
      <w:pPr>
        <w:spacing w:line="276" w:lineRule="auto"/>
        <w:rPr>
          <w:rFonts w:ascii="Calibri" w:hAnsi="Calibri"/>
        </w:rPr>
      </w:pPr>
      <w:r w:rsidRPr="00B11BEC">
        <w:rPr>
          <w:rFonts w:ascii="Calibri" w:hAnsi="Calibri"/>
        </w:rPr>
        <w:t>Would you pray with me for just a minute.</w:t>
      </w:r>
    </w:p>
    <w:p w14:paraId="20B18149" w14:textId="77777777" w:rsidR="00B11BEC" w:rsidRPr="00B11BEC" w:rsidRDefault="00B11BEC" w:rsidP="00B11BEC">
      <w:pPr>
        <w:spacing w:line="276" w:lineRule="auto"/>
        <w:rPr>
          <w:rFonts w:ascii="Calibri" w:hAnsi="Calibri"/>
        </w:rPr>
      </w:pPr>
    </w:p>
    <w:p w14:paraId="6CCFDA36" w14:textId="1608E5E2" w:rsidR="00B11BEC" w:rsidRPr="00B11BEC" w:rsidRDefault="00B11BEC" w:rsidP="00B11BEC">
      <w:pPr>
        <w:spacing w:line="276" w:lineRule="auto"/>
        <w:rPr>
          <w:rFonts w:ascii="Calibri" w:hAnsi="Calibri"/>
        </w:rPr>
      </w:pPr>
      <w:r w:rsidRPr="00B11BEC">
        <w:rPr>
          <w:rFonts w:ascii="Calibri" w:hAnsi="Calibri"/>
        </w:rPr>
        <w:br w:type="page"/>
      </w:r>
      <w:r w:rsidRPr="00B11BEC">
        <w:rPr>
          <w:rFonts w:ascii="Calibri" w:hAnsi="Calibri"/>
          <w:b/>
          <w:bCs/>
          <w:sz w:val="28"/>
          <w:szCs w:val="28"/>
          <w:u w:val="single"/>
        </w:rPr>
        <w:lastRenderedPageBreak/>
        <w:t>OUTLINE</w:t>
      </w:r>
    </w:p>
    <w:p w14:paraId="7CF32E2B" w14:textId="77777777" w:rsidR="00B11BEC" w:rsidRPr="00B11BEC" w:rsidRDefault="00B11BEC" w:rsidP="00B11BEC">
      <w:pPr>
        <w:spacing w:line="276" w:lineRule="auto"/>
        <w:rPr>
          <w:rFonts w:ascii="Calibri" w:hAnsi="Calibri"/>
          <w:i/>
          <w:iCs/>
        </w:rPr>
      </w:pPr>
    </w:p>
    <w:p w14:paraId="183F1ED6" w14:textId="77777777" w:rsidR="00B11BEC" w:rsidRPr="00B11BEC" w:rsidRDefault="00B11BEC" w:rsidP="00B11BEC">
      <w:pPr>
        <w:spacing w:line="276" w:lineRule="auto"/>
        <w:rPr>
          <w:rFonts w:ascii="Calibri" w:hAnsi="Calibri"/>
          <w:i/>
          <w:iCs/>
        </w:rPr>
      </w:pPr>
      <w:r w:rsidRPr="00B11BEC">
        <w:rPr>
          <w:rFonts w:ascii="Calibri" w:hAnsi="Calibri"/>
          <w:i/>
          <w:iCs/>
        </w:rPr>
        <w:t>I can increase my courage through…</w:t>
      </w:r>
    </w:p>
    <w:p w14:paraId="488EAAEB" w14:textId="77777777" w:rsidR="00B11BEC" w:rsidRPr="00B11BEC" w:rsidRDefault="00B11BEC" w:rsidP="00B11BEC">
      <w:pPr>
        <w:spacing w:line="276" w:lineRule="auto"/>
        <w:rPr>
          <w:rFonts w:ascii="Calibri" w:hAnsi="Calibri"/>
        </w:rPr>
      </w:pPr>
    </w:p>
    <w:p w14:paraId="243FD589" w14:textId="77777777" w:rsidR="00B11BEC" w:rsidRPr="00B11BEC" w:rsidRDefault="00B11BEC" w:rsidP="00B11BEC">
      <w:pPr>
        <w:spacing w:line="276" w:lineRule="auto"/>
        <w:rPr>
          <w:rFonts w:ascii="Calibri" w:hAnsi="Calibri"/>
          <w:b/>
          <w:bCs/>
        </w:rPr>
      </w:pPr>
      <w:r w:rsidRPr="00B11BEC">
        <w:rPr>
          <w:rFonts w:ascii="Calibri" w:hAnsi="Calibri"/>
          <w:b/>
          <w:bCs/>
        </w:rPr>
        <w:t>1. INDIVIDUALITY—Being who God made me to be</w:t>
      </w:r>
    </w:p>
    <w:p w14:paraId="3FEFAC48" w14:textId="77777777" w:rsidR="00B11BEC" w:rsidRPr="00B11BEC" w:rsidRDefault="00B11BEC" w:rsidP="00B11BEC">
      <w:pPr>
        <w:spacing w:line="276" w:lineRule="auto"/>
        <w:rPr>
          <w:rFonts w:ascii="Calibri" w:hAnsi="Calibri"/>
        </w:rPr>
      </w:pPr>
    </w:p>
    <w:p w14:paraId="68B112E1" w14:textId="77777777" w:rsidR="00B11BEC" w:rsidRPr="00B11BEC" w:rsidRDefault="00B11BEC" w:rsidP="00B11BEC">
      <w:pPr>
        <w:spacing w:line="276" w:lineRule="auto"/>
        <w:rPr>
          <w:rFonts w:ascii="Calibri" w:hAnsi="Calibri"/>
        </w:rPr>
      </w:pPr>
      <w:r w:rsidRPr="00B11BEC">
        <w:rPr>
          <w:rFonts w:ascii="Calibri" w:hAnsi="Calibri"/>
        </w:rPr>
        <w:t>Daniel distinguished himself above the administrators and satraps because he had an extraordinary spirit, so the king planned to set him over the whole realm. Daniel 6:3 (CSB)</w:t>
      </w:r>
    </w:p>
    <w:p w14:paraId="6C2E41F0" w14:textId="77777777" w:rsidR="00B11BEC" w:rsidRPr="00B11BEC" w:rsidRDefault="00B11BEC" w:rsidP="00B11BEC">
      <w:pPr>
        <w:spacing w:line="276" w:lineRule="auto"/>
        <w:rPr>
          <w:rFonts w:ascii="Calibri" w:hAnsi="Calibri"/>
        </w:rPr>
      </w:pPr>
    </w:p>
    <w:p w14:paraId="45A48C39" w14:textId="77777777" w:rsidR="00B11BEC" w:rsidRPr="00B11BEC" w:rsidRDefault="00B11BEC" w:rsidP="00B11BEC">
      <w:pPr>
        <w:spacing w:line="276" w:lineRule="auto"/>
        <w:rPr>
          <w:rFonts w:ascii="Calibri" w:hAnsi="Calibri"/>
          <w:b/>
          <w:bCs/>
        </w:rPr>
      </w:pPr>
      <w:r w:rsidRPr="00B11BEC">
        <w:rPr>
          <w:rFonts w:ascii="Calibri" w:hAnsi="Calibri"/>
          <w:b/>
          <w:bCs/>
        </w:rPr>
        <w:t>2. INTEGRITY—Doing the right thing no matter the cost</w:t>
      </w:r>
    </w:p>
    <w:p w14:paraId="54A4403F" w14:textId="77777777" w:rsidR="00B11BEC" w:rsidRPr="00B11BEC" w:rsidRDefault="00B11BEC" w:rsidP="00B11BEC">
      <w:pPr>
        <w:spacing w:line="276" w:lineRule="auto"/>
        <w:rPr>
          <w:rFonts w:ascii="Calibri" w:hAnsi="Calibri"/>
        </w:rPr>
      </w:pPr>
    </w:p>
    <w:p w14:paraId="3C418D0D" w14:textId="75B20D24" w:rsidR="00B11BEC" w:rsidRPr="00B11BEC" w:rsidRDefault="00B11BEC" w:rsidP="00B11BEC">
      <w:pPr>
        <w:spacing w:line="276" w:lineRule="auto"/>
        <w:rPr>
          <w:rFonts w:ascii="Calibri" w:hAnsi="Calibri"/>
        </w:rPr>
      </w:pPr>
      <w:r w:rsidRPr="00B11BEC">
        <w:rPr>
          <w:rFonts w:ascii="Calibri" w:hAnsi="Calibri"/>
        </w:rPr>
        <w:t>The administrators and satraps, therefore, kept trying to find a charge against Daniel regarding the kingdom. But they could find no charge or corruption, for he was trustworthy, and no negligence or corruption was found in him. Then these men said, “We will never find any charge against this Daniel unless we find something against him concerning the law of his God.” Daniel 6:4-5 (CSB)</w:t>
      </w:r>
    </w:p>
    <w:p w14:paraId="39CCEF3C" w14:textId="77777777" w:rsidR="00B11BEC" w:rsidRPr="00B11BEC" w:rsidRDefault="00B11BEC" w:rsidP="00B11BEC">
      <w:pPr>
        <w:spacing w:line="276" w:lineRule="auto"/>
        <w:rPr>
          <w:rFonts w:ascii="Calibri" w:hAnsi="Calibri"/>
        </w:rPr>
      </w:pPr>
    </w:p>
    <w:p w14:paraId="06029D87" w14:textId="77777777" w:rsidR="00B11BEC" w:rsidRPr="00B11BEC" w:rsidRDefault="00B11BEC" w:rsidP="00B11BEC">
      <w:pPr>
        <w:spacing w:line="276" w:lineRule="auto"/>
        <w:rPr>
          <w:rFonts w:ascii="Calibri" w:hAnsi="Calibri"/>
          <w:b/>
          <w:bCs/>
        </w:rPr>
      </w:pPr>
      <w:r w:rsidRPr="00B11BEC">
        <w:rPr>
          <w:rFonts w:ascii="Calibri" w:hAnsi="Calibri"/>
          <w:b/>
          <w:bCs/>
        </w:rPr>
        <w:t>3. INTERCESSION—Bringing every concern to God in prayer</w:t>
      </w:r>
    </w:p>
    <w:p w14:paraId="2D61F785" w14:textId="77777777" w:rsidR="00B11BEC" w:rsidRPr="00B11BEC" w:rsidRDefault="00B11BEC" w:rsidP="00B11BEC">
      <w:pPr>
        <w:spacing w:line="276" w:lineRule="auto"/>
        <w:rPr>
          <w:rFonts w:ascii="Calibri" w:hAnsi="Calibri"/>
        </w:rPr>
      </w:pPr>
    </w:p>
    <w:p w14:paraId="22617AFE" w14:textId="5617768C" w:rsidR="00B11BEC" w:rsidRPr="00B11BEC" w:rsidRDefault="00B11BEC" w:rsidP="00B11BEC">
      <w:pPr>
        <w:spacing w:line="276" w:lineRule="auto"/>
        <w:rPr>
          <w:rFonts w:ascii="Calibri" w:hAnsi="Calibri"/>
        </w:rPr>
      </w:pPr>
      <w:r w:rsidRPr="00B11BEC">
        <w:rPr>
          <w:rFonts w:ascii="Calibri" w:hAnsi="Calibri"/>
        </w:rPr>
        <w:t xml:space="preserve">Therefore, Your Majesty, establish the edict and sign the document so that, as a law of the Medes and Persians, it is irrevocable and cannot be changed.” </w:t>
      </w:r>
      <w:proofErr w:type="gramStart"/>
      <w:r w:rsidRPr="00B11BEC">
        <w:rPr>
          <w:rFonts w:ascii="Calibri" w:hAnsi="Calibri"/>
        </w:rPr>
        <w:t>So</w:t>
      </w:r>
      <w:proofErr w:type="gramEnd"/>
      <w:r w:rsidRPr="00B11BEC">
        <w:rPr>
          <w:rFonts w:ascii="Calibri" w:hAnsi="Calibri"/>
        </w:rPr>
        <w:t xml:space="preserve"> King Darius signed the written edict. When Daniel learned that the document had been signed, he went into his house. The windows in its upstairs room opened toward Jerusalem, and three times a day he got down on his knees, prayed, and gave thanks to his God, just as he had done before. Then these men went as a group and found Daniel petitioning and imploring his God. So they approached the king and asked about his edict: “Didn’t you sign an edict that for thirty days any person who petitions any god or man except you, the king, will be thrown into the lions’ den?” Daniel 6:8-12 (CSB)</w:t>
      </w:r>
    </w:p>
    <w:p w14:paraId="10B8154E" w14:textId="77777777" w:rsidR="00B11BEC" w:rsidRPr="00B11BEC" w:rsidRDefault="00B11BEC" w:rsidP="00B11BEC">
      <w:pPr>
        <w:spacing w:line="276" w:lineRule="auto"/>
        <w:rPr>
          <w:rFonts w:ascii="Calibri" w:hAnsi="Calibri"/>
        </w:rPr>
      </w:pPr>
    </w:p>
    <w:p w14:paraId="0115F934" w14:textId="77777777" w:rsidR="00B11BEC" w:rsidRPr="00B11BEC" w:rsidRDefault="00B11BEC" w:rsidP="00B11BEC">
      <w:pPr>
        <w:spacing w:line="276" w:lineRule="auto"/>
        <w:rPr>
          <w:rFonts w:ascii="Calibri" w:hAnsi="Calibri"/>
          <w:b/>
          <w:bCs/>
        </w:rPr>
      </w:pPr>
      <w:r w:rsidRPr="00B11BEC">
        <w:rPr>
          <w:rFonts w:ascii="Calibri" w:hAnsi="Calibri"/>
          <w:b/>
          <w:bCs/>
        </w:rPr>
        <w:t>4. INFLUENCE—Using the platform God gives me for good</w:t>
      </w:r>
    </w:p>
    <w:p w14:paraId="4305E548" w14:textId="77777777" w:rsidR="00B11BEC" w:rsidRPr="00B11BEC" w:rsidRDefault="00B11BEC" w:rsidP="00B11BEC">
      <w:pPr>
        <w:spacing w:line="276" w:lineRule="auto"/>
        <w:rPr>
          <w:rFonts w:ascii="Calibri" w:hAnsi="Calibri"/>
        </w:rPr>
      </w:pPr>
    </w:p>
    <w:p w14:paraId="5439C722" w14:textId="241A5E50" w:rsidR="00B11BEC" w:rsidRPr="00B11BEC" w:rsidRDefault="00B11BEC" w:rsidP="00B11BEC">
      <w:pPr>
        <w:spacing w:line="276" w:lineRule="auto"/>
        <w:rPr>
          <w:rFonts w:ascii="Calibri" w:hAnsi="Calibri"/>
        </w:rPr>
      </w:pPr>
      <w:r w:rsidRPr="00B11BEC">
        <w:rPr>
          <w:rFonts w:ascii="Calibri" w:hAnsi="Calibri"/>
        </w:rPr>
        <w:t>Then King Darius wrote to those of every people, nation, and language who live on the whole earth: “May your prosperity abound. I issue a decree that in all my royal dominion, people must tremble in fear before the God of Daniel. Daniel 6:25-26 (CSB)</w:t>
      </w:r>
    </w:p>
    <w:p w14:paraId="522A6F62"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2448" w14:textId="77777777" w:rsidR="009F19E2" w:rsidRDefault="009F19E2">
      <w:r>
        <w:separator/>
      </w:r>
    </w:p>
  </w:endnote>
  <w:endnote w:type="continuationSeparator" w:id="0">
    <w:p w14:paraId="668B5F0A" w14:textId="77777777" w:rsidR="009F19E2" w:rsidRDefault="009F19E2">
      <w:r>
        <w:continuationSeparator/>
      </w:r>
    </w:p>
  </w:endnote>
  <w:endnote w:type="continuationNotice" w:id="1">
    <w:p w14:paraId="5CA86245" w14:textId="77777777" w:rsidR="009F19E2" w:rsidRDefault="009F1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01DE" w14:textId="77777777" w:rsidR="00304CAE" w:rsidRDefault="00304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97D4" w14:textId="77777777" w:rsidR="005E7A87" w:rsidRDefault="000D064C" w:rsidP="00E001F4">
    <w:pPr>
      <w:pStyle w:val="Footer"/>
      <w:jc w:val="right"/>
    </w:pPr>
    <w:r>
      <w:tab/>
    </w:r>
  </w:p>
  <w:p w14:paraId="733A6925" w14:textId="48603943" w:rsidR="000D064C" w:rsidRPr="00E001F4" w:rsidRDefault="005E7A87" w:rsidP="00E001F4">
    <w:pPr>
      <w:pStyle w:val="Footer"/>
      <w:jc w:val="right"/>
      <w:rPr>
        <w:rFonts w:ascii="Calibri" w:hAnsi="Calibri"/>
      </w:rPr>
    </w:pPr>
    <w:r>
      <w:tab/>
    </w:r>
    <w:r w:rsidR="00F17A67">
      <w:rPr>
        <w:rFonts w:ascii="Calibri" w:hAnsi="Calibri"/>
        <w:b/>
        <w:bCs/>
      </w:rPr>
      <w:t>Cinderella Stories</w:t>
    </w:r>
    <w:r w:rsidR="000D064C" w:rsidRPr="00E001F4">
      <w:rPr>
        <w:rFonts w:ascii="Calibri" w:hAnsi="Calibri"/>
        <w:b/>
        <w:bCs/>
      </w:rPr>
      <w:t>—</w:t>
    </w:r>
    <w:r w:rsidR="00B11BEC">
      <w:rPr>
        <w:rFonts w:ascii="Calibri" w:hAnsi="Calibri"/>
        <w:b/>
        <w:bCs/>
      </w:rPr>
      <w:t>More Courage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22E09512"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9117" w14:textId="77777777" w:rsidR="00304CAE" w:rsidRDefault="00304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D5E9" w14:textId="77777777" w:rsidR="009F19E2" w:rsidRDefault="009F19E2">
      <w:r>
        <w:separator/>
      </w:r>
    </w:p>
  </w:footnote>
  <w:footnote w:type="continuationSeparator" w:id="0">
    <w:p w14:paraId="544E7016" w14:textId="77777777" w:rsidR="009F19E2" w:rsidRDefault="009F19E2">
      <w:r>
        <w:continuationSeparator/>
      </w:r>
    </w:p>
  </w:footnote>
  <w:footnote w:type="continuationNotice" w:id="1">
    <w:p w14:paraId="038B52FD" w14:textId="77777777" w:rsidR="009F19E2" w:rsidRDefault="009F1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884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05B1" w14:textId="77777777" w:rsidR="000D064C" w:rsidRDefault="000D064C">
    <w:pPr>
      <w:pStyle w:val="Header"/>
    </w:pPr>
  </w:p>
  <w:p w14:paraId="3AEE314A"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B789"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4951536">
    <w:abstractNumId w:val="8"/>
  </w:num>
  <w:num w:numId="2" w16cid:durableId="1893540307">
    <w:abstractNumId w:val="6"/>
  </w:num>
  <w:num w:numId="3" w16cid:durableId="1093091613">
    <w:abstractNumId w:val="5"/>
  </w:num>
  <w:num w:numId="4" w16cid:durableId="680819703">
    <w:abstractNumId w:val="4"/>
  </w:num>
  <w:num w:numId="5" w16cid:durableId="192495753">
    <w:abstractNumId w:val="7"/>
  </w:num>
  <w:num w:numId="6" w16cid:durableId="1989553869">
    <w:abstractNumId w:val="3"/>
  </w:num>
  <w:num w:numId="7" w16cid:durableId="986978863">
    <w:abstractNumId w:val="2"/>
  </w:num>
  <w:num w:numId="8" w16cid:durableId="916331500">
    <w:abstractNumId w:val="1"/>
  </w:num>
  <w:num w:numId="9" w16cid:durableId="142163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B57C2"/>
    <w:rsid w:val="00002C62"/>
    <w:rsid w:val="000058A9"/>
    <w:rsid w:val="000101D8"/>
    <w:rsid w:val="000122AD"/>
    <w:rsid w:val="00026902"/>
    <w:rsid w:val="00026CF2"/>
    <w:rsid w:val="00033830"/>
    <w:rsid w:val="000427BF"/>
    <w:rsid w:val="00045681"/>
    <w:rsid w:val="000529A4"/>
    <w:rsid w:val="00082D3E"/>
    <w:rsid w:val="000852D6"/>
    <w:rsid w:val="0008638E"/>
    <w:rsid w:val="00095757"/>
    <w:rsid w:val="000966E0"/>
    <w:rsid w:val="000A14EA"/>
    <w:rsid w:val="000B327E"/>
    <w:rsid w:val="000C27DD"/>
    <w:rsid w:val="000D064C"/>
    <w:rsid w:val="000D31CC"/>
    <w:rsid w:val="000D5F2C"/>
    <w:rsid w:val="000D6515"/>
    <w:rsid w:val="000E5645"/>
    <w:rsid w:val="000F352B"/>
    <w:rsid w:val="000F3E99"/>
    <w:rsid w:val="000F78CC"/>
    <w:rsid w:val="00100E61"/>
    <w:rsid w:val="00101707"/>
    <w:rsid w:val="00102FD9"/>
    <w:rsid w:val="00115B54"/>
    <w:rsid w:val="001307E2"/>
    <w:rsid w:val="00134671"/>
    <w:rsid w:val="00135D5D"/>
    <w:rsid w:val="001822A0"/>
    <w:rsid w:val="00185CA0"/>
    <w:rsid w:val="001903F1"/>
    <w:rsid w:val="001A2F4C"/>
    <w:rsid w:val="001A4038"/>
    <w:rsid w:val="001C6DAF"/>
    <w:rsid w:val="001E3993"/>
    <w:rsid w:val="001F2E97"/>
    <w:rsid w:val="001F736C"/>
    <w:rsid w:val="002252B6"/>
    <w:rsid w:val="002255D9"/>
    <w:rsid w:val="00235254"/>
    <w:rsid w:val="00236AB3"/>
    <w:rsid w:val="00255946"/>
    <w:rsid w:val="00274BB9"/>
    <w:rsid w:val="0028034F"/>
    <w:rsid w:val="00285843"/>
    <w:rsid w:val="00290511"/>
    <w:rsid w:val="002A27F0"/>
    <w:rsid w:val="002B7D3B"/>
    <w:rsid w:val="002B7DA4"/>
    <w:rsid w:val="002D1850"/>
    <w:rsid w:val="002D3E02"/>
    <w:rsid w:val="002D6FF3"/>
    <w:rsid w:val="002E1AD4"/>
    <w:rsid w:val="002F3A62"/>
    <w:rsid w:val="002F6231"/>
    <w:rsid w:val="003006C6"/>
    <w:rsid w:val="00301489"/>
    <w:rsid w:val="00304CAE"/>
    <w:rsid w:val="00313F0F"/>
    <w:rsid w:val="00327235"/>
    <w:rsid w:val="003351DD"/>
    <w:rsid w:val="003360D2"/>
    <w:rsid w:val="0034188B"/>
    <w:rsid w:val="00346C31"/>
    <w:rsid w:val="00386B56"/>
    <w:rsid w:val="00394E73"/>
    <w:rsid w:val="00397EA2"/>
    <w:rsid w:val="003A4C0E"/>
    <w:rsid w:val="003D0DF3"/>
    <w:rsid w:val="003D2E36"/>
    <w:rsid w:val="003E0C7C"/>
    <w:rsid w:val="003E3313"/>
    <w:rsid w:val="003E6080"/>
    <w:rsid w:val="003F23DC"/>
    <w:rsid w:val="003F6FC6"/>
    <w:rsid w:val="00401B67"/>
    <w:rsid w:val="00404A59"/>
    <w:rsid w:val="0042042A"/>
    <w:rsid w:val="00423ED8"/>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3848"/>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4763"/>
    <w:rsid w:val="006666D7"/>
    <w:rsid w:val="00676E96"/>
    <w:rsid w:val="006A24A7"/>
    <w:rsid w:val="006A6FCB"/>
    <w:rsid w:val="006B7862"/>
    <w:rsid w:val="006C375F"/>
    <w:rsid w:val="006C4559"/>
    <w:rsid w:val="006D24DF"/>
    <w:rsid w:val="006D3136"/>
    <w:rsid w:val="006D3F80"/>
    <w:rsid w:val="006D5364"/>
    <w:rsid w:val="006E4F39"/>
    <w:rsid w:val="006E77E6"/>
    <w:rsid w:val="006F62D9"/>
    <w:rsid w:val="00702914"/>
    <w:rsid w:val="00743197"/>
    <w:rsid w:val="007630E7"/>
    <w:rsid w:val="00776754"/>
    <w:rsid w:val="00791189"/>
    <w:rsid w:val="007960BA"/>
    <w:rsid w:val="007A6325"/>
    <w:rsid w:val="007C5C95"/>
    <w:rsid w:val="007E1319"/>
    <w:rsid w:val="007F5E3F"/>
    <w:rsid w:val="008073BF"/>
    <w:rsid w:val="00817112"/>
    <w:rsid w:val="008356BD"/>
    <w:rsid w:val="0084063F"/>
    <w:rsid w:val="00870C4A"/>
    <w:rsid w:val="00872B1A"/>
    <w:rsid w:val="00890144"/>
    <w:rsid w:val="0089127A"/>
    <w:rsid w:val="00894E92"/>
    <w:rsid w:val="00895E2E"/>
    <w:rsid w:val="008A18B3"/>
    <w:rsid w:val="008B49DA"/>
    <w:rsid w:val="008B57C2"/>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19E2"/>
    <w:rsid w:val="009F6672"/>
    <w:rsid w:val="00A0763F"/>
    <w:rsid w:val="00A26FFE"/>
    <w:rsid w:val="00A303DE"/>
    <w:rsid w:val="00A43A90"/>
    <w:rsid w:val="00A51274"/>
    <w:rsid w:val="00A51B63"/>
    <w:rsid w:val="00A83591"/>
    <w:rsid w:val="00AB12C5"/>
    <w:rsid w:val="00AC1B83"/>
    <w:rsid w:val="00AF468A"/>
    <w:rsid w:val="00B03B8B"/>
    <w:rsid w:val="00B10327"/>
    <w:rsid w:val="00B11BEC"/>
    <w:rsid w:val="00B158DB"/>
    <w:rsid w:val="00B3092B"/>
    <w:rsid w:val="00B40364"/>
    <w:rsid w:val="00B56A4D"/>
    <w:rsid w:val="00B604D0"/>
    <w:rsid w:val="00B92770"/>
    <w:rsid w:val="00BA610C"/>
    <w:rsid w:val="00BA7A74"/>
    <w:rsid w:val="00BC10B4"/>
    <w:rsid w:val="00BD145D"/>
    <w:rsid w:val="00BD21E1"/>
    <w:rsid w:val="00BD63AF"/>
    <w:rsid w:val="00BE35BE"/>
    <w:rsid w:val="00BF501B"/>
    <w:rsid w:val="00BF7F06"/>
    <w:rsid w:val="00C01D01"/>
    <w:rsid w:val="00C133CA"/>
    <w:rsid w:val="00C21AF8"/>
    <w:rsid w:val="00C251B8"/>
    <w:rsid w:val="00C30390"/>
    <w:rsid w:val="00C64E5E"/>
    <w:rsid w:val="00C66B6B"/>
    <w:rsid w:val="00C80B1C"/>
    <w:rsid w:val="00C86674"/>
    <w:rsid w:val="00C962BC"/>
    <w:rsid w:val="00CA5D95"/>
    <w:rsid w:val="00CB2F64"/>
    <w:rsid w:val="00CC7FC1"/>
    <w:rsid w:val="00CD108B"/>
    <w:rsid w:val="00CE52CA"/>
    <w:rsid w:val="00CE6359"/>
    <w:rsid w:val="00CF45D3"/>
    <w:rsid w:val="00D15732"/>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0DAD"/>
    <w:rsid w:val="00DF33A8"/>
    <w:rsid w:val="00DF3AF6"/>
    <w:rsid w:val="00DF7B5B"/>
    <w:rsid w:val="00E001F4"/>
    <w:rsid w:val="00E00577"/>
    <w:rsid w:val="00E01194"/>
    <w:rsid w:val="00E0218A"/>
    <w:rsid w:val="00E34A7C"/>
    <w:rsid w:val="00E53191"/>
    <w:rsid w:val="00E56D30"/>
    <w:rsid w:val="00E64AE0"/>
    <w:rsid w:val="00E667AB"/>
    <w:rsid w:val="00E71E60"/>
    <w:rsid w:val="00E75A9B"/>
    <w:rsid w:val="00E91EAD"/>
    <w:rsid w:val="00EF1491"/>
    <w:rsid w:val="00EF1DC2"/>
    <w:rsid w:val="00F07ABA"/>
    <w:rsid w:val="00F110E3"/>
    <w:rsid w:val="00F152F0"/>
    <w:rsid w:val="00F17A67"/>
    <w:rsid w:val="00F31FAF"/>
    <w:rsid w:val="00F3234E"/>
    <w:rsid w:val="00F36CB1"/>
    <w:rsid w:val="00F417EF"/>
    <w:rsid w:val="00F47752"/>
    <w:rsid w:val="00F81C0F"/>
    <w:rsid w:val="00F9296D"/>
    <w:rsid w:val="00FA4B6D"/>
    <w:rsid w:val="00FB290F"/>
    <w:rsid w:val="00FC473F"/>
    <w:rsid w:val="00FC6D29"/>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72654D"/>
  <w15:chartTrackingRefBased/>
  <w15:docId w15:val="{3CC378EF-2B67-F843-B171-59CB3E3B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F17A67"/>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F17A67"/>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F17A67"/>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F17A67"/>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F17A67"/>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F17A67"/>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F17A67"/>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F17A67"/>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F17A67"/>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F17A67"/>
    <w:rPr>
      <w:rFonts w:ascii="Calibri" w:eastAsia="MS Gothic" w:hAnsi="Calibri"/>
      <w:b/>
      <w:bCs/>
      <w:color w:val="365F91"/>
      <w:sz w:val="28"/>
      <w:szCs w:val="28"/>
    </w:rPr>
  </w:style>
  <w:style w:type="character" w:customStyle="1" w:styleId="Heading2Char">
    <w:name w:val="Heading 2 Char"/>
    <w:link w:val="Heading2"/>
    <w:uiPriority w:val="9"/>
    <w:rsid w:val="00F17A67"/>
    <w:rPr>
      <w:rFonts w:ascii="Calibri" w:eastAsia="MS Gothic" w:hAnsi="Calibri"/>
      <w:b/>
      <w:bCs/>
      <w:color w:val="4F81BD"/>
      <w:sz w:val="26"/>
      <w:szCs w:val="26"/>
    </w:rPr>
  </w:style>
  <w:style w:type="character" w:customStyle="1" w:styleId="Heading3Char">
    <w:name w:val="Heading 3 Char"/>
    <w:link w:val="Heading3"/>
    <w:uiPriority w:val="9"/>
    <w:rsid w:val="00F17A67"/>
    <w:rPr>
      <w:rFonts w:ascii="Calibri" w:eastAsia="MS Gothic" w:hAnsi="Calibri"/>
      <w:b/>
      <w:bCs/>
      <w:color w:val="4F81BD"/>
      <w:sz w:val="22"/>
      <w:szCs w:val="22"/>
    </w:rPr>
  </w:style>
  <w:style w:type="character" w:customStyle="1" w:styleId="Heading4Char">
    <w:name w:val="Heading 4 Char"/>
    <w:link w:val="Heading4"/>
    <w:uiPriority w:val="9"/>
    <w:semiHidden/>
    <w:rsid w:val="00F17A67"/>
    <w:rPr>
      <w:rFonts w:ascii="Calibri" w:eastAsia="MS Gothic" w:hAnsi="Calibri"/>
      <w:b/>
      <w:bCs/>
      <w:i/>
      <w:iCs/>
      <w:color w:val="4F81BD"/>
      <w:sz w:val="22"/>
      <w:szCs w:val="22"/>
    </w:rPr>
  </w:style>
  <w:style w:type="character" w:customStyle="1" w:styleId="Heading5Char">
    <w:name w:val="Heading 5 Char"/>
    <w:link w:val="Heading5"/>
    <w:uiPriority w:val="9"/>
    <w:semiHidden/>
    <w:rsid w:val="00F17A67"/>
    <w:rPr>
      <w:rFonts w:ascii="Calibri" w:eastAsia="MS Gothic" w:hAnsi="Calibri"/>
      <w:color w:val="243F60"/>
      <w:sz w:val="22"/>
      <w:szCs w:val="22"/>
    </w:rPr>
  </w:style>
  <w:style w:type="character" w:customStyle="1" w:styleId="Heading6Char">
    <w:name w:val="Heading 6 Char"/>
    <w:link w:val="Heading6"/>
    <w:uiPriority w:val="9"/>
    <w:semiHidden/>
    <w:rsid w:val="00F17A67"/>
    <w:rPr>
      <w:rFonts w:ascii="Calibri" w:eastAsia="MS Gothic" w:hAnsi="Calibri"/>
      <w:i/>
      <w:iCs/>
      <w:color w:val="243F60"/>
      <w:sz w:val="22"/>
      <w:szCs w:val="22"/>
    </w:rPr>
  </w:style>
  <w:style w:type="character" w:customStyle="1" w:styleId="Heading7Char">
    <w:name w:val="Heading 7 Char"/>
    <w:link w:val="Heading7"/>
    <w:uiPriority w:val="9"/>
    <w:semiHidden/>
    <w:rsid w:val="00F17A67"/>
    <w:rPr>
      <w:rFonts w:ascii="Calibri" w:eastAsia="MS Gothic" w:hAnsi="Calibri"/>
      <w:i/>
      <w:iCs/>
      <w:color w:val="404040"/>
      <w:sz w:val="22"/>
      <w:szCs w:val="22"/>
    </w:rPr>
  </w:style>
  <w:style w:type="character" w:customStyle="1" w:styleId="Heading8Char">
    <w:name w:val="Heading 8 Char"/>
    <w:link w:val="Heading8"/>
    <w:uiPriority w:val="9"/>
    <w:semiHidden/>
    <w:rsid w:val="00F17A67"/>
    <w:rPr>
      <w:rFonts w:ascii="Calibri" w:eastAsia="MS Gothic" w:hAnsi="Calibri"/>
      <w:color w:val="4F81BD"/>
    </w:rPr>
  </w:style>
  <w:style w:type="character" w:customStyle="1" w:styleId="Heading9Char">
    <w:name w:val="Heading 9 Char"/>
    <w:link w:val="Heading9"/>
    <w:uiPriority w:val="9"/>
    <w:semiHidden/>
    <w:rsid w:val="00F17A67"/>
    <w:rPr>
      <w:rFonts w:ascii="Calibri" w:eastAsia="MS Gothic" w:hAnsi="Calibri"/>
      <w:i/>
      <w:iCs/>
      <w:color w:val="404040"/>
    </w:rPr>
  </w:style>
  <w:style w:type="paragraph" w:styleId="NoSpacing">
    <w:name w:val="No Spacing"/>
    <w:uiPriority w:val="1"/>
    <w:qFormat/>
    <w:rsid w:val="00F17A67"/>
    <w:rPr>
      <w:rFonts w:ascii="Cambria" w:eastAsia="MS Mincho" w:hAnsi="Cambria"/>
      <w:sz w:val="22"/>
      <w:szCs w:val="22"/>
    </w:rPr>
  </w:style>
  <w:style w:type="paragraph" w:styleId="Title">
    <w:name w:val="Title"/>
    <w:basedOn w:val="Normal"/>
    <w:next w:val="Normal"/>
    <w:link w:val="TitleChar"/>
    <w:uiPriority w:val="10"/>
    <w:qFormat/>
    <w:rsid w:val="00F17A67"/>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F17A67"/>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F17A67"/>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F17A67"/>
    <w:rPr>
      <w:rFonts w:ascii="Calibri" w:eastAsia="MS Gothic" w:hAnsi="Calibri"/>
      <w:i/>
      <w:iCs/>
      <w:color w:val="4F81BD"/>
      <w:spacing w:val="15"/>
      <w:sz w:val="24"/>
      <w:szCs w:val="24"/>
    </w:rPr>
  </w:style>
  <w:style w:type="paragraph" w:styleId="ListParagraph">
    <w:name w:val="List Paragraph"/>
    <w:basedOn w:val="Normal"/>
    <w:uiPriority w:val="34"/>
    <w:qFormat/>
    <w:rsid w:val="00F17A67"/>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F17A67"/>
    <w:rPr>
      <w:rFonts w:eastAsia="Calibri"/>
      <w:sz w:val="24"/>
      <w:szCs w:val="24"/>
      <w:lang w:eastAsia="ar-SA"/>
    </w:rPr>
  </w:style>
  <w:style w:type="paragraph" w:styleId="BodyText2">
    <w:name w:val="Body Text 2"/>
    <w:basedOn w:val="Normal"/>
    <w:link w:val="BodyText2Char"/>
    <w:uiPriority w:val="99"/>
    <w:unhideWhenUsed/>
    <w:rsid w:val="00F17A67"/>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F17A67"/>
    <w:rPr>
      <w:rFonts w:ascii="Cambria" w:eastAsia="MS Mincho" w:hAnsi="Cambria"/>
      <w:sz w:val="22"/>
      <w:szCs w:val="22"/>
    </w:rPr>
  </w:style>
  <w:style w:type="paragraph" w:styleId="BodyText3">
    <w:name w:val="Body Text 3"/>
    <w:basedOn w:val="Normal"/>
    <w:link w:val="BodyText3Char"/>
    <w:uiPriority w:val="99"/>
    <w:unhideWhenUsed/>
    <w:rsid w:val="00F17A67"/>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F17A67"/>
    <w:rPr>
      <w:rFonts w:ascii="Cambria" w:eastAsia="MS Mincho" w:hAnsi="Cambria"/>
      <w:sz w:val="16"/>
      <w:szCs w:val="16"/>
    </w:rPr>
  </w:style>
  <w:style w:type="paragraph" w:styleId="List2">
    <w:name w:val="List 2"/>
    <w:basedOn w:val="Normal"/>
    <w:uiPriority w:val="99"/>
    <w:unhideWhenUsed/>
    <w:rsid w:val="00F17A67"/>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F17A67"/>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F17A67"/>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F17A67"/>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F17A67"/>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F17A67"/>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F17A67"/>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F17A67"/>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F17A67"/>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F17A67"/>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F17A67"/>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F17A67"/>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F17A67"/>
    <w:rPr>
      <w:rFonts w:ascii="Courier" w:eastAsia="MS Mincho" w:hAnsi="Courier"/>
    </w:rPr>
  </w:style>
  <w:style w:type="paragraph" w:styleId="Quote">
    <w:name w:val="Quote"/>
    <w:basedOn w:val="Normal"/>
    <w:next w:val="Normal"/>
    <w:link w:val="QuoteChar"/>
    <w:uiPriority w:val="29"/>
    <w:qFormat/>
    <w:rsid w:val="00F17A67"/>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F17A67"/>
    <w:rPr>
      <w:rFonts w:ascii="Cambria" w:eastAsia="MS Mincho" w:hAnsi="Cambria"/>
      <w:i/>
      <w:iCs/>
      <w:color w:val="000000"/>
      <w:sz w:val="22"/>
      <w:szCs w:val="22"/>
    </w:rPr>
  </w:style>
  <w:style w:type="character" w:styleId="Strong">
    <w:name w:val="Strong"/>
    <w:uiPriority w:val="22"/>
    <w:qFormat/>
    <w:rsid w:val="00F17A67"/>
    <w:rPr>
      <w:b/>
      <w:bCs/>
    </w:rPr>
  </w:style>
  <w:style w:type="character" w:styleId="Emphasis">
    <w:name w:val="Emphasis"/>
    <w:uiPriority w:val="20"/>
    <w:qFormat/>
    <w:rsid w:val="00F17A67"/>
    <w:rPr>
      <w:i/>
      <w:iCs/>
    </w:rPr>
  </w:style>
  <w:style w:type="paragraph" w:styleId="IntenseQuote">
    <w:name w:val="Intense Quote"/>
    <w:basedOn w:val="Normal"/>
    <w:next w:val="Normal"/>
    <w:link w:val="IntenseQuoteChar"/>
    <w:uiPriority w:val="30"/>
    <w:qFormat/>
    <w:rsid w:val="00F17A67"/>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F17A67"/>
    <w:rPr>
      <w:rFonts w:ascii="Cambria" w:eastAsia="MS Mincho" w:hAnsi="Cambria"/>
      <w:b/>
      <w:bCs/>
      <w:i/>
      <w:iCs/>
      <w:color w:val="4F81BD"/>
      <w:sz w:val="22"/>
      <w:szCs w:val="22"/>
    </w:rPr>
  </w:style>
  <w:style w:type="character" w:styleId="SubtleEmphasis">
    <w:name w:val="Subtle Emphasis"/>
    <w:uiPriority w:val="19"/>
    <w:qFormat/>
    <w:rsid w:val="00F17A67"/>
    <w:rPr>
      <w:i/>
      <w:iCs/>
      <w:color w:val="808080"/>
    </w:rPr>
  </w:style>
  <w:style w:type="character" w:styleId="IntenseEmphasis">
    <w:name w:val="Intense Emphasis"/>
    <w:uiPriority w:val="21"/>
    <w:qFormat/>
    <w:rsid w:val="00F17A67"/>
    <w:rPr>
      <w:b/>
      <w:bCs/>
      <w:i/>
      <w:iCs/>
      <w:color w:val="4F81BD"/>
    </w:rPr>
  </w:style>
  <w:style w:type="character" w:styleId="SubtleReference">
    <w:name w:val="Subtle Reference"/>
    <w:uiPriority w:val="31"/>
    <w:qFormat/>
    <w:rsid w:val="00F17A67"/>
    <w:rPr>
      <w:smallCaps/>
      <w:color w:val="C0504D"/>
      <w:u w:val="single"/>
    </w:rPr>
  </w:style>
  <w:style w:type="character" w:styleId="IntenseReference">
    <w:name w:val="Intense Reference"/>
    <w:uiPriority w:val="32"/>
    <w:qFormat/>
    <w:rsid w:val="00F17A67"/>
    <w:rPr>
      <w:b/>
      <w:bCs/>
      <w:smallCaps/>
      <w:color w:val="C0504D"/>
      <w:spacing w:val="5"/>
      <w:u w:val="single"/>
    </w:rPr>
  </w:style>
  <w:style w:type="character" w:styleId="BookTitle">
    <w:name w:val="Book Title"/>
    <w:uiPriority w:val="33"/>
    <w:qFormat/>
    <w:rsid w:val="00F17A67"/>
    <w:rPr>
      <w:b/>
      <w:bCs/>
      <w:smallCaps/>
      <w:spacing w:val="5"/>
    </w:rPr>
  </w:style>
  <w:style w:type="paragraph" w:styleId="TOCHeading">
    <w:name w:val="TOC Heading"/>
    <w:basedOn w:val="Heading1"/>
    <w:next w:val="Normal"/>
    <w:uiPriority w:val="39"/>
    <w:semiHidden/>
    <w:unhideWhenUsed/>
    <w:qFormat/>
    <w:rsid w:val="00F17A67"/>
    <w:pPr>
      <w:outlineLvl w:val="9"/>
    </w:pPr>
  </w:style>
  <w:style w:type="table" w:styleId="TableGrid">
    <w:name w:val="Table Grid"/>
    <w:basedOn w:val="TableNormal"/>
    <w:uiPriority w:val="59"/>
    <w:rsid w:val="00F17A67"/>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17A67"/>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F17A67"/>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F17A67"/>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F17A67"/>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F17A67"/>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F17A67"/>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F17A67"/>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F17A67"/>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F17A67"/>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F17A67"/>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F17A67"/>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17A67"/>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F17A67"/>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F17A67"/>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F17A67"/>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F17A67"/>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F17A67"/>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F17A67"/>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17A67"/>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F17A67"/>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F17A67"/>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F17A67"/>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F17A67"/>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F17A67"/>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F17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Cinderella%20Stories%20-%20Cinderella%20Pray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Cinderella Stories - Cinderella Prayers.dotx</Template>
  <TotalTime>125</TotalTime>
  <Pages>12</Pages>
  <Words>4025</Words>
  <Characters>22945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17</cp:revision>
  <cp:lastPrinted>2022-11-21T01:50:00Z</cp:lastPrinted>
  <dcterms:created xsi:type="dcterms:W3CDTF">2022-11-22T22:38:00Z</dcterms:created>
  <dcterms:modified xsi:type="dcterms:W3CDTF">2022-12-12T02:55:00Z</dcterms:modified>
  <cp:category/>
</cp:coreProperties>
</file>